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Wibichstrasse 24, 8037 Zürich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941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38820880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75676439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