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1808311" name="019eb06c-e803-7dd8-a9b4-1c79182fff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0166413" name="019eb06c-e803-7dd8-a9b4-1c79182fff9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822418" name="019eb06d-01d2-7c94-bf3f-5f8b51c532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1976318" name="019eb06d-01d2-7c94-bf3f-5f8b51c5329a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7743029" name="019eb073-90fd-778a-b171-d1d647b179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8514252" name="019eb073-90fd-778a-b171-d1d647b179c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6437123" name="019eb076-6b95-7721-8abb-53388ea4e7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6944262" name="019eb076-6b95-7721-8abb-53388ea4e7b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320835" name="019eb075-8535-78f3-a0bc-fd3f7cde45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6600418" name="019eb075-8535-78f3-a0bc-fd3f7cde454a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808696" name="019eb07a-1b73-71ed-8b7b-82ae7516c7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8832064" name="019eb07a-1b73-71ed-8b7b-82ae7516c70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89930" name="019eb07f-88cb-706b-af93-2b103dbf93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7782470" name="019eb07f-88cb-706b-af93-2b103dbf93c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941617" name="019eb07f-9df1-7676-a035-dc9b3d729f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6454109" name="019eb07f-9df1-7676-a035-dc9b3d729fba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7779226" name="019eb081-148e-717f-a316-379ed7f63f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0979604" name="019eb081-148e-717f-a316-379ed7f63f3f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6817644" name="019eb081-2e61-782b-aad9-0972f64c65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6831854" name="019eb081-2e61-782b-aad9-0972f64c65ab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6472314" name="019eb082-3e63-706a-8c6c-13931968c4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3183570" name="019eb082-3e63-706a-8c6c-13931968c49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8953979" name="019eb082-5ed8-7181-a30d-4ef01f189a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6272378" name="019eb082-5ed8-7181-a30d-4ef01f189af4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6518928" name="019eb083-ca96-7d15-9feb-6cec6dbfb9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0459725" name="019eb083-ca96-7d15-9feb-6cec6dbfb9dc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2798144" name="019eb084-aead-7074-9d73-d078789af7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3726770" name="019eb084-aead-7074-9d73-d078789af7e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5923113" name="019eb088-8600-7c07-84f6-410e4b29c8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1413538" name="019eb088-8600-7c07-84f6-410e4b29c84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5495432" name="019eb08b-df7d-7860-8809-66b65c09ee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0667836" name="019eb08b-df7d-7860-8809-66b65c09ee8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7934182" name="019eb089-88b8-74e6-93d1-6bb550a7ce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5776216" name="019eb089-88b8-74e6-93d1-6bb550a7cee5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8897474" name="019eb090-d586-7708-b225-6a707706d9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4966187" name="019eb090-d586-7708-b225-6a707706d9dd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6368580" name="019eb08d-5213-7295-bb64-e0bd027441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7840939" name="019eb08d-5213-7295-bb64-e0bd02744136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5739547" name="019eb098-1a3f-7b07-bfa5-722547787a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9370512" name="019eb098-1a3f-7b07-bfa5-722547787aba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2701510" name="019eb08e-920a-78ea-af80-d8feaf970e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4806884" name="019eb08e-920a-78ea-af80-d8feaf970ec1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1482423" name="019eb098-a209-77ae-acd0-a2a2fcfbeb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3637802" name="019eb098-a209-77ae-acd0-a2a2fcfbeb43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0258241" name="019eb0a1-0682-724e-9391-bcb2bd263c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3600355" name="019eb0a1-0682-724e-9391-bcb2bd263c3f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7387021" name="019eb0a1-361d-79dc-a746-d6857fdec6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3777592" name="019eb0a1-361d-79dc-a746-d6857fdec63c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6282436" name="019eb0aa-207d-750b-b821-35f66d3ed2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6023103" name="019eb0aa-207d-750b-b821-35f66d3ed298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1082207" name="019eb0aa-3f04-7096-8a47-381205ab8d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9263343" name="019eb0aa-3f04-7096-8a47-381205ab8dec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0582561" name="019eb0ac-164a-74e8-ba2f-8830e30e20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3851012" name="019eb0ac-164a-74e8-ba2f-8830e30e20bf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6436053" name="019eb0ac-73e4-7212-ae1a-7ed8fa930b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4162056" name="019eb0ac-73e4-7212-ae1a-7ed8fa930b26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0987677" name="019eb0ad-e0fc-7124-997d-7386f96ca3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2086043" name="019eb0ad-e0fc-7124-997d-7386f96ca34e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6709941" name="019eb0ae-2972-7d5a-ba06-32ffcf7d92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0872561" name="019eb0ae-2972-7d5a-ba06-32ffcf7d92bd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0092848" name="019eb0b1-2d2d-75f1-aff9-d70101494d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6278727" name="019eb0b1-2d2d-75f1-aff9-d70101494dad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4716097" name="019eb0b1-5b2d-7672-88eb-7659d77ecc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4874275" name="019eb0b1-5b2d-7672-88eb-7659d77ecc39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9299576" name="019eb0b6-b664-7742-8042-30ac0c5999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0019659" name="019eb0b6-b664-7742-8042-30ac0c59996b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5457326" name="019eb0b6-dacd-7412-bd9f-3bfc17e7d3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7108755" name="019eb0b6-dacd-7412-bd9f-3bfc17e7d3a0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4247873" name="019eb0b8-6ef3-746d-836a-c1522c27c5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0397738" name="019eb0b8-6ef3-746d-836a-c1522c27c53f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3864380" name="019eb0b9-2b7a-79d3-85ab-33e780bf09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3585730" name="019eb0b9-2b7a-79d3-85ab-33e780bf09a5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0502569" name="019eb0bb-0f81-7734-9e9f-fc5b19acc0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0168582" name="019eb0bb-0f81-7734-9e9f-fc5b19acc08a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9628406" name="019eb0bb-4584-7fbb-ba6d-879c782011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6686063" name="019eb0bb-4584-7fbb-ba6d-879c782011c2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/ 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2566131" name="019eb0bc-af3e-71ef-95fb-1520368858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4827178" name="019eb0bc-af3e-71ef-95fb-152036885844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1497352" name="019eb0bc-d125-7f8e-9790-c765b6603b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7772909" name="019eb0bc-d125-7f8e-9790-c765b6603b18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8145387" name="019eb0bf-79d4-7cc6-a669-30252027ed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5381923" name="019eb0bf-79d4-7cc6-a669-30252027eda4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3073976" name="019eb0bf-a535-797c-be2e-8e5ae1dcf8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2008591" name="019eb0bf-a535-797c-be2e-8e5ae1dcf84b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Wibichstrasse 24, 8037 Zürich</w:t>
          </w:r>
        </w:p>
        <w:p>
          <w:pPr>
            <w:spacing w:before="0" w:after="0"/>
          </w:pPr>
          <w:r>
            <w:t>941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footer.xml" Type="http://schemas.openxmlformats.org/officeDocument/2006/relationships/footer" Id="rId4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