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Foyer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Fensterkitt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/ Türe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213730" name="019ebb50-3905-78d0-86c3-698de0d217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9347257" name="019ebb50-3905-78d0-86c3-698de0d217a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5530812" name="019ebb50-7fe8-73a1-855b-5ff55b3954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0346569" name="019ebb50-7fe8-73a1-855b-5ff55b39545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Foyer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6166889" name="019ebb52-dc12-71b0-b9cf-0b79e7cbef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7878870" name="019ebb52-dc12-71b0-b9cf-0b79e7cbef3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8447585" name="019ebb52-fa6a-7e52-9a1a-3bc86b06d0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7488264" name="019ebb52-fa6a-7e52-9a1a-3bc86b06d0c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Foyer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628479" name="019ebb57-924a-7828-a8f1-71b7b5b6e2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5409604" name="019ebb57-924a-7828-a8f1-71b7b5b6e28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6996994" name="019ebb58-8858-7ee8-9df7-14b1062096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7282137" name="019ebb58-8858-7ee8-9df7-14b10620968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Foyer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8274532" name="019ebb59-b9c1-7844-a86e-2dbe7405f6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1436160" name="019ebb59-b9c1-7844-a86e-2dbe7405f61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1810247" name="019ebb59-dad2-7f7c-9581-e5fd709ac1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4529909" name="019ebb59-dad2-7f7c-9581-e5fd709ac14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Primarschule, Foyer Stadlerstrasse 56, 8404 Winterthur</w:t>
          </w:r>
        </w:p>
        <w:p>
          <w:pPr>
            <w:spacing w:before="0" w:after="0"/>
          </w:pPr>
          <w:r>
            <w:t>993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