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Sonnhaldenstrasse 10, Uitikon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877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642352882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349506878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