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6458700" name="019eba86-efdb-74b9-8c1b-e5bba13ce8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1378752" name="019eba86-efdb-74b9-8c1b-e5bba13ce8cf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6632891" name="019eba87-1a7f-788f-ba51-601bb5c920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0754356" name="019eba87-1a7f-788f-ba51-601bb5c9206e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4677695" name="019eba88-254b-74d0-89ca-2e5900b087f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9763800" name="019eba88-254b-74d0-89ca-2e5900b087fc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2428442" name="019eba88-4c4b-7577-9423-88f2530ceee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8686201" name="019eba88-4c4b-7577-9423-88f2530ceee3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0771622" name="019eba89-8350-7e2f-9ca3-4802f5ae6e5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0358737" name="019eba89-8350-7e2f-9ca3-4802f5ae6e57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3584835" name="019eba89-af43-7c70-8e4d-a1fbf6206e3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0497060" name="019eba89-af43-7c70-8e4d-a1fbf6206e34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2575851" name="019eba8a-6864-7e48-8d11-641449c3a70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7922235" name="019eba8a-6864-7e48-8d11-641449c3a70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3955476" name="019eba8a-875a-7d7f-85f9-a6bd415d76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9192595" name="019eba8a-875a-7d7f-85f9-a6bd415d76a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2927266" name="019eba8a-fcd9-7cb5-9db2-be22ee662a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863875" name="019eba8a-fcd9-7cb5-9db2-be22ee662aa2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2939974" name="019eba8b-2aba-762c-930e-4abb1e45e6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1158809" name="019eba8b-2aba-762c-930e-4abb1e45e668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3535578" name="019eba8b-8231-7d7e-b864-f7d7e74027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6185009" name="019eba8b-8231-7d7e-b864-f7d7e74027f6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0898511" name="019eba8b-ae80-7ce4-9ea9-648432d782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7049811" name="019eba8b-ae80-7ce4-9ea9-648432d7827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EG-UG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6265477" name="019eba90-da67-78fb-bf11-c12de59d69f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726603" name="019eba90-da67-78fb-bf11-c12de59d69fb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011032" name="019eba90-fba5-7c50-bdac-9becd5f76ff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4509208" name="019eba90-fba5-7c50-bdac-9becd5f76ffe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EG-UG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4721537" name="019eba91-c9c2-72a2-94f5-96e2d73b4d9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6931415" name="019eba91-c9c2-72a2-94f5-96e2d73b4d96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9137750" name="019eba91-e998-7777-bead-d0bb65b899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1517838" name="019eba91-e998-7777-bead-d0bb65b89995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EG-UG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5383618" name="019eba92-6f48-75b8-9cf4-2fc3d9fe75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1006206" name="019eba92-6f48-75b8-9cf4-2fc3d9fe754d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6889416" name="019eba92-7f00-7b1a-a1b9-1fcd16e16f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083033" name="019eba92-7f00-7b1a-a1b9-1fcd16e16ff2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EG-UG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2608926" name="019eba92-f30f-765f-a062-7dc90e0e855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1587660" name="019eba92-f30f-765f-a062-7dc90e0e8559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1118987" name="019eba93-1711-73e4-8c0c-c7f788c6535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1289583" name="019eba93-1711-73e4-8c0c-c7f788c6535b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314421" name="019eba97-8da5-7f66-9974-0fab7cdffe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5089044" name="019eba97-8da5-7f66-9974-0fab7cdffea3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6603869" name="019eba97-aa16-70b6-9d10-12c6bedd212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4736135" name="019eba97-aa16-70b6-9d10-12c6bedd2127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2715131" name="019eba98-0710-77ed-8d29-25399b0db0c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3068017" name="019eba98-0710-77ed-8d29-25399b0db0c4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0435564" name="019eba98-23a9-7fa4-8858-6904025b45b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8588464" name="019eba98-23a9-7fa4-8858-6904025b45bb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1976420" name="019eba98-7251-7e0e-8610-8b16ab6b2ce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033255" name="019eba98-7251-7e0e-8610-8b16ab6b2cea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446298" name="019eba98-aa99-75aa-a50f-d2c8fa96f08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1047678" name="019eba98-aa99-75aa-a50f-d2c8fa96f088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5048747" name="019eba99-1073-7b3d-ba21-ad220b7581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4461223" name="019eba99-1073-7b3d-ba21-ad220b7581c0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9877584" name="019eba99-2fa6-71ca-92f5-255ac531df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6394079" name="019eba99-2fa6-71ca-92f5-255ac531df2a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7630782" name="019eba9b-0af1-738d-b747-836d428ba33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2260785" name="019eba9b-0af1-738d-b747-836d428ba339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7708" name="019eba9b-26e7-7d56-a644-5a1b0a0b24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2709515" name="019eba9b-26e7-7d56-a644-5a1b0a0b24a9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7019081" name="019ebaa0-dedf-7f83-85c2-435fa67bce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6533140" name="019ebaa0-dedf-7f83-85c2-435fa67bcef1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1753896" name="019ebaa1-1018-736c-9f69-3180eea42f5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5520922" name="019ebaa1-1018-736c-9f69-3180eea42f55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8317789" name="019ebaa1-6886-71f1-a8cb-cab9db2b18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391633" name="019ebaa1-6886-71f1-a8cb-cab9db2b18b4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9976248" name="019ebaa1-a2da-7369-a2ba-220838d580f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0892719" name="019ebaa1-a2da-7369-a2ba-220838d580f8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1924029" name="019ebaa6-cab9-7518-a7bf-b49a79f438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641118" name="019ebaa6-cab9-7518-a7bf-b49a79f43869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0826432" name="019ebaa6-e08c-79aa-819d-6190c192bfc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6947282" name="019ebaa6-e08c-79aa-819d-6190c192bfc9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9384517" name="019ebaae-b91e-7c53-8226-5eb4d65497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3941702" name="019ebaae-b91e-7c53-8226-5eb4d65497ec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0947328" name="019ebaae-ec49-7b7d-a3f5-a9e0b51b0c2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4143452" name="019ebaae-ec49-7b7d-a3f5-a9e0b51b0c23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6932728" name="019ebaaf-9227-7ea5-acc8-70acba393dd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165741" name="019ebaaf-9227-7ea5-acc8-70acba393dda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1522685" name="019ebaaf-b043-7e34-8f39-7d933ecfb73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3350411" name="019ebaaf-b043-7e34-8f39-7d933ecfb73b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5736100" name="019ebab0-2582-759d-8cfb-94e8a6c8c3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8878641" name="019ebab0-2582-759d-8cfb-94e8a6c8c3cc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1442364" name="019ebab0-5106-7784-a25e-22b3afb85f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1714742" name="019ebab0-5106-7784-a25e-22b3afb85fdb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0848180" name="019ebab3-3bd7-79b9-911d-48a7f037898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229485" name="019ebab3-3bd7-79b9-911d-48a7f0378981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1263902" name="019ebab3-5e3c-71cd-a6a9-7532cbee59b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8883226" name="019ebab3-5e3c-71cd-a6a9-7532cbee59bc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2502930" name="019ebab3-d16c-7e85-a4e0-fb200cdce5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6294743" name="019ebab3-d16c-7e85-a4e0-fb200cdce500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5302867" name="019ebab3-ea2a-746d-b4fb-145b0161b23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5536978" name="019ebab3-ea2a-746d-b4fb-145b0161b23b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UG-DG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5669046" name="019ebab6-1e32-77e3-b69f-a0735beff3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5556041" name="019ebab6-1e32-77e3-b69f-a0735beff312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6546940" name="019ebab6-346d-7dca-905e-bbe4579cbe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1520869" name="019ebab6-346d-7dca-905e-bbe4579cbe98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Sonnhaldenstrasse 10, Uitikon</w:t>
          </w:r>
        </w:p>
        <w:p>
          <w:pPr>
            <w:spacing w:before="0" w:after="0"/>
          </w:pPr>
          <w:r>
            <w:t>877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footer.xml" Type="http://schemas.openxmlformats.org/officeDocument/2006/relationships/footer" Id="rId5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