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Sonnhaldenstrasse 10, Uitikon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4021987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55783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