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656191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79825" name="019eba86-efdb-74b9-8c1b-e5bba13ce8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880769" name="019eba87-1a7f-788f-ba51-601bb5c9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444269" name="019eba87-1a7f-788f-ba51-601bb5c920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964632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777599" name="019eba88-254b-74d0-89ca-2e5900b087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123965" name="019eba88-4c4b-7577-9423-88f2530ce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759715" name="019eba88-4c4b-7577-9423-88f2530cee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304300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268312" name="019eba89-8350-7e2f-9ca3-4802f5ae6e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499081" name="019eba89-af43-7c70-8e4d-a1fbf6206e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473027" name="019eba89-af43-7c70-8e4d-a1fbf6206e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359651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632608" name="019eba8a-6864-7e48-8d11-641449c3a7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922967" name="019eba8a-875a-7d7f-85f9-a6bd415d76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253100" name="019eba8a-875a-7d7f-85f9-a6bd415d76a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261429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202203" name="019eba8a-fcd9-7cb5-9db2-be22ee662aa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44744" name="019eba8b-2aba-762c-930e-4abb1e45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561887" name="019eba8b-2aba-762c-930e-4abb1e45e6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446861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32152" name="019eba8b-8231-7d7e-b864-f7d7e74027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084723" name="019eba8b-ae80-7ce4-9ea9-648432d78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736926" name="019eba8b-ae80-7ce4-9ea9-648432d7827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213112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269316" name="019eba90-da67-78fb-bf11-c12de59d69f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778543" name="019eba90-fba5-7c50-bdac-9becd5f76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821168" name="019eba90-fba5-7c50-bdac-9becd5f76ff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381706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83839" name="019eba91-c9c2-72a2-94f5-96e2d73b4d9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066686" name="019eba91-e998-7777-bead-d0bb65b89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435202" name="019eba91-e998-7777-bead-d0bb65b8999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465101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54092" name="019eba92-6f48-75b8-9cf4-2fc3d9fe754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057654" name="019eba92-7f00-7b1a-a1b9-1fcd16e16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4568" name="019eba92-7f00-7b1a-a1b9-1fcd16e16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477671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4977" name="019eba92-f30f-765f-a062-7dc90e0e855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625484" name="019eba93-1711-73e4-8c0c-c7f788c65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026240" name="019eba93-1711-73e4-8c0c-c7f788c6535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426823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568991" name="019eba97-8da5-7f66-9974-0fab7cdffea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448991" name="019eba97-aa16-70b6-9d10-12c6bedd2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314807" name="019eba97-aa16-70b6-9d10-12c6bedd212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602315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760155" name="019eba98-0710-77ed-8d29-25399b0db0c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594847" name="019eba98-23a9-7fa4-8858-6904025b45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128933" name="019eba98-23a9-7fa4-8858-6904025b45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194546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725275" name="019eba98-7251-7e0e-8610-8b16ab6b2ce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980632" name="019eba98-aa99-75aa-a50f-d2c8fa96f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911252" name="019eba98-aa99-75aa-a50f-d2c8fa96f08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50457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559484" name="019eba99-1073-7b3d-ba21-ad220b7581c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747231" name="019eba99-2fa6-71ca-92f5-255ac531d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872030" name="019eba99-2fa6-71ca-92f5-255ac531df2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404308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19952" name="019eba9b-0af1-738d-b747-836d428ba3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845655" name="019eba9b-26e7-7d56-a644-5a1b0a0b2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58420" name="019eba9b-26e7-7d56-a644-5a1b0a0b24a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416650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173925" name="019ebaa0-dedf-7f83-85c2-435fa67bcef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291424" name="019ebaa1-1018-736c-9f69-3180eea42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234811" name="019ebaa1-1018-736c-9f69-3180eea42f5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266349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937408" name="019ebaa1-6886-71f1-a8cb-cab9db2b18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42782" name="019ebaa1-a2da-7369-a2ba-220838d580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560592" name="019ebaa1-a2da-7369-a2ba-220838d580f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218933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954025" name="019ebaa6-cab9-7518-a7bf-b49a79f438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251361" name="019ebaa6-e08c-79aa-819d-6190c192b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477" name="019ebaa6-e08c-79aa-819d-6190c192bfc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550201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829792" name="019ebaae-b91e-7c53-8226-5eb4d65497e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06198" name="019ebaae-ec49-7b7d-a3f5-a9e0b51b0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11939" name="019ebaae-ec49-7b7d-a3f5-a9e0b51b0c2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349001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955629" name="019ebaaf-9227-7ea5-acc8-70acba393dd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280905" name="019ebaaf-b043-7e34-8f39-7d933ecfb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467527" name="019ebaaf-b043-7e34-8f39-7d933ecfb7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152618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40085" name="019ebab0-2582-759d-8cfb-94e8a6c8c3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548533" name="019ebab0-5106-7784-a25e-22b3afb85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51881" name="019ebab0-5106-7784-a25e-22b3afb85fd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436143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429161" name="019ebab3-3bd7-79b9-911d-48a7f037898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541866" name="019ebab3-5e3c-71cd-a6a9-7532cbee5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73951" name="019ebab3-5e3c-71cd-a6a9-7532cbee59b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081328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132664" name="019ebab3-d16c-7e85-a4e0-fb200cdce50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199162" name="019ebab3-ea2a-746d-b4fb-145b0161b2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404577" name="019ebab3-ea2a-746d-b4fb-145b0161b23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519082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954980" name="019ebab6-1e32-77e3-b69f-a0735beff3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510592" name="019ebab6-346d-7dca-905e-bbe4579cb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557486" name="019ebab6-346d-7dca-905e-bbe4579cbe9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