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Säntisstrasse 4, 8304 Wallisellen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889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9377685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0261601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