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559750" name="019e4e65-48e6-73ea-824f-2a88dfee5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006206" name="019e4e65-48e6-73ea-824f-2a88dfee56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899457" name="019e4e65-6935-7111-be71-f95fd92722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04729" name="019e4e65-6935-7111-be71-f95fd92722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9862226" name="019e4e77-6386-7b38-a820-3c8dbb1ba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33802" name="019e4e77-6386-7b38-a820-3c8dbb1ba5e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821532" name="019e4e77-7679-7cc3-9247-e8bdd0df91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015036" name="019e4e77-7679-7cc3-9247-e8bdd0df910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1761913" name="019e4e77-d21b-7d9e-9b63-50dc55b0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99335" name="019e4e77-d21b-7d9e-9b63-50dc55b00bb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965380" name="019e4e77-ef75-7426-9274-251e1464a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432473" name="019e4e77-ef75-7426-9274-251e1464aea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156949" name="019e4e78-3b94-7a4a-8015-e122fadd5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808849" name="019e4e78-3b94-7a4a-8015-e122fadd53e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524640" name="019e4e78-5504-7696-a74d-f9e36e7dd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063721" name="019e4e78-5504-7696-a74d-f9e36e7ddb0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415599" name="019e4e7e-3def-72e7-b403-3cb3d0cf4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433492" name="019e4e7e-3def-72e7-b403-3cb3d0cf421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143514" name="019e4e7e-5cb6-77cb-a205-601a69d914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981170" name="019e4e7e-5cb6-77cb-a205-601a69d9144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641486" name="019e4e80-9f52-700a-89f8-3fb59f3b7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742858" name="019e4e80-9f52-700a-89f8-3fb59f3b77c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839160" name="019e4e80-bc1f-7325-9e0b-2b10cd7d5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749589" name="019e4e80-bc1f-7325-9e0b-2b10cd7d5c1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420128" name="019e4e81-9b88-704c-b375-327b94cdd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096929" name="019e4e81-9b88-704c-b375-327b94cdd78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918682" name="019e4e81-c718-78f5-b2dc-a4e0e77f1d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30725" name="019e4e81-c718-78f5-b2dc-a4e0e77f1db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0479108" name="019e4e84-0331-7b80-8e33-792f44a907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939898" name="019e4e84-0331-7b80-8e33-792f44a907f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055055" name="019e4e84-1cc5-736b-83f6-39e520a4f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642898" name="019e4e84-1cc5-736b-83f6-39e520a4f5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4669682" name="019e4e85-f8dd-746b-a978-3fb871ad7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041486" name="019e4e85-f8dd-746b-a978-3fb871ad7fe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1799059" name="019e4e86-155d-7b21-a769-286447fe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528099" name="019e4e86-155d-7b21-a769-286447fe767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190856" name="019e4e89-be1b-71f1-ba5d-c698a8feef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729003" name="019e4e89-be1b-71f1-ba5d-c698a8feef6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925801" name="019e4e89-f2ec-7b5d-a46c-ae76698a12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578435" name="019e4e89-f2ec-7b5d-a46c-ae76698a12f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438514" name="019e4e8a-b87d-7196-94e4-45a09ad4a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885340" name="019e4e8a-b87d-7196-94e4-45a09ad4af2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81457" name="019e4e8a-cd86-791e-973e-9c634982a3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6130" name="019e4e8a-cd86-791e-973e-9c634982a3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516852" name="019e4e8b-c480-7879-a5f2-1cfe044db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609063" name="019e4e8b-c480-7879-a5f2-1cfe044db39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736615" name="019e4e8b-e99a-7891-a4a2-7ec0fa761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908188" name="019e4e8b-e99a-7891-a4a2-7ec0fa76149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975127" name="019e4e8e-e811-783e-9d0c-75dcf7c9f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7152" name="019e4e8e-e811-783e-9d0c-75dcf7c9f12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552728" name="019e4e8e-fe52-7501-86a2-5cbd6c56d1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383814" name="019e4e8e-fe52-7501-86a2-5cbd6c56d13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117550" name="019e4e90-1a81-7d09-8666-071db09dab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204475" name="019e4e90-1a81-7d09-8666-071db09dab4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418561" name="019e4e90-32eb-7f4a-9823-51c40fe5d0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629796" name="019e4e90-32eb-7f4a-9823-51c40fe5d0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5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23555" name="019e4e93-9286-708f-91a8-2847135b6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739279" name="019e4e93-9286-708f-91a8-2847135b6c7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160677" name="019e4e93-a6c0-7509-a6ae-42aa245d39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061352" name="019e4e93-a6c0-7509-a6ae-42aa245d396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5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024995" name="019e4e94-10a7-7550-baa8-277ccf12e5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012277" name="019e4e94-10a7-7550-baa8-277ccf12e50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5455243" name="019e4e94-2c3d-71c5-b06c-3d239c6424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178422" name="019e4e94-2c3d-71c5-b06c-3d239c6424a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851075" name="019e4e9b-da31-782f-98e2-7952ce607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927648" name="019e4e9b-da31-782f-98e2-7952ce607e9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40658" name="019e4e9c-7acf-7ea1-9326-e9f70558e1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808594" name="019e4e9c-7acf-7ea1-9326-e9f70558e1d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838478" name="019e4e9c-f197-7f4f-8c62-8518137b9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285094" name="019e4e9c-f197-7f4f-8c62-8518137b962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352050" name="019e4e9d-b53d-752c-b21d-d853d2fb38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085819" name="019e4e9d-b53d-752c-b21d-d853d2fb388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514188" name="019e4e9e-80e3-7032-a116-14263548e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922413" name="019e4e9e-80e3-7032-a116-14263548eff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381425" name="019e4e9e-9b6e-7a2c-8f50-adef9cf34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582225" name="019e4e9e-9b6e-7a2c-8f50-adef9cf349b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783280" name="019e4ea7-add1-7e17-981e-7a1a36e4b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268065" name="019e4ea7-add1-7e17-981e-7a1a36e4b42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201790" name="019e4ea7-beea-759f-9ef7-a1f41bc8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039153" name="019e4ea7-beea-759f-9ef7-a1f41bc8815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7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812158" name="019e4eb0-5eb6-7863-984f-6c425e86c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020577" name="019e4eb0-5eb6-7863-984f-6c425e86c68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740173" name="019e4eb0-725a-7448-a284-0dd54a3f71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717025" name="019e4eb0-725a-7448-a284-0dd54a3f711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7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3044631" name="019e4eb0-d35b-76b0-ac4a-be01d1043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524153" name="019e4eb0-d35b-76b0-ac4a-be01d104389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639632" name="019e4eb0-f85b-7933-a5d5-3fb7e449d5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106599" name="019e4eb0-f85b-7933-a5d5-3fb7e449d5f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5543"/>
                  <wp:effectExtent l="0" t="0" r="0" b="0"/>
                  <wp:docPr id="2117949026" name="019e4ec2-8a33-7fb9-88c6-5f72882e2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59882" name="019e4ec2-8a33-7fb9-88c6-5f72882e226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5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93529"/>
                  <wp:effectExtent l="0" t="0" r="0" b="0"/>
                  <wp:docPr id="2142305262" name="019e4ec2-a020-79fb-9029-8432c68ea8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522420" name="019e4ec2-a020-79fb-9029-8432c68ea86f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93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8482137" name="019e4eb5-59af-7339-989f-895889c5df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301190" name="019e4eb5-59af-7339-989f-895889c5df0d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6267362" name="019e4eb5-7107-775c-baad-fbd2bba83f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057726" name="019e4eb5-7107-775c-baad-fbd2bba83f8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9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858477" name="019e4eba-e2aa-75cc-bff7-45ca08e48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387544" name="019e4eba-e2aa-75cc-bff7-45ca08e48201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994291" name="019e4ebb-042c-72ad-bf5c-e11da9e148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144491" name="019e4ebb-042c-72ad-bf5c-e11da9e148f5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8804119" name="019e4ebf-e74b-7bca-ab33-f962051ce8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187360" name="019e4ebf-e74b-7bca-ab33-f962051ce84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958347" name="019e4ec4-611a-7e74-9bb6-8119cb2ac3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845673" name="019e4ec4-611a-7e74-9bb6-8119cb2ac3b0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2188285" name="019e4ec6-1add-77f6-981f-e4d2deb6a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38780" name="019e4ec6-1add-77f6-981f-e4d2deb6aab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781367" name="019e4ec6-360d-7e6c-bea3-7643401f20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915738" name="019e4ec6-360d-7e6c-bea3-7643401f20ac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634493" name="019e4ec6-83c6-7b3c-a011-09758bba9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335714" name="019e4ec6-83c6-7b3c-a011-09758bba979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232186" name="019e4ec6-985c-7891-a053-4d42cdb8d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682989" name="019e4ec6-985c-7891-a053-4d42cdb8d339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744600" name="019e4ec9-601e-7b6c-923c-fd113ae93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328329" name="019e4ec9-601e-7b6c-923c-fd113ae934d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230862" name="019e4ec9-6fa6-7f5c-92a8-f10abcd16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879816" name="019e4ec9-6fa6-7f5c-92a8-f10abcd162d8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Zimner 2, 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971070" name="019e4ed1-0bd3-7e01-a14f-478bf10fa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805032" name="019e4ed1-0bd3-7e01-a14f-478bf10fa24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700536" name="019e4ed1-2cfe-7105-846f-5daf95044a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35585" name="019e4ed1-2cfe-7105-846f-5daf95044ab5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2,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58482" name="019e4ed3-5a03-7c5e-9a4e-62352b266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732342" name="019e4ed3-5a03-7c5e-9a4e-62352b2664de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662599" name="019e4ed3-83e9-71aa-ad83-037b2c98d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265196" name="019e4ed3-83e9-71aa-ad83-037b2c98d32e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2,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201497" name="019e4ed4-d379-7e32-aa76-9e37700a1a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132625" name="019e4ed4-d379-7e32-aa76-9e37700a1a15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993960" name="019e4ed5-6988-7548-a4a8-bcd963231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427374" name="019e4ed5-6988-7548-a4a8-bcd96323179d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872933" name="019e4ed8-6c8c-739f-9126-72c8d16ad2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371226" name="019e4ed8-6c8c-739f-9126-72c8d16ad2bc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7668777" name="019e4ed8-89d7-79c0-8947-e96140a26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161265" name="019e4ed8-89d7-79c0-8947-e96140a268f2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72440" name="019e4eda-f0b5-7dff-964a-d97999bb18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53917" name="019e4eda-f0b5-7dff-964a-d97999bb188c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127944" name="019e4edb-1811-7615-bfa7-6fa3f2cce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864144" name="019e4edb-1811-7615-bfa7-6fa3f2cce27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713655" name="019e4edb-8e5b-7ac9-9988-1467e2b49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827086" name="019e4edb-8e5b-7ac9-9988-1467e2b4921f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799607" name="019e4edb-ae2f-76c3-b3d9-44824d9829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641586" name="019e4edb-ae2f-76c3-b3d9-44824d982950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9072718" name="019e4ee0-c81d-7671-8ec9-9f5ee085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494479" name="019e4ee0-c81d-7671-8ec9-9f5ee0850a10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573935" name="019e4ee0-d92b-71f2-bf20-5f80d20fa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816339" name="019e4ee0-d92b-71f2-bf20-5f80d20fa84c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618970" name="019e4ee1-9981-709a-9aa8-b5b19a16ac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563662" name="019e4ee1-9981-709a-9aa8-b5b19a16ac16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0794734" name="019e4ee1-acda-7dc5-97a2-e02081ea82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236734" name="019e4ee1-acda-7dc5-97a2-e02081ea82a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530838" name="019e8c6b-d8c5-73a5-a9eb-c71c5ffb18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783147" name="019e8c6b-d8c5-73a5-a9eb-c71c5ffb18cb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0349519" name="019e8c73-4a5f-75fe-9f48-39c8c31c1e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336023" name="019e8c73-4a5f-75fe-9f48-39c8c31c1eea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677733" name="019e8c71-cc3e-7ad1-b408-c90f485317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441400" name="019e8c71-cc3e-7ad1-b408-c90f48531751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726596" name="019e8c71-dcf4-73c2-91d2-7807685ac6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711444" name="019e8c71-dcf4-73c2-91d2-7807685ac67a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379544" name="019e8c75-3393-7bb6-8f06-012eaef733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652409" name="019e8c75-3393-7bb6-8f06-012eaef73321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074034" name="019e8c75-59b4-7983-9a09-5c8f72162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461068" name="019e8c75-59b4-7983-9a09-5c8f721627cb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8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642909" name="019e8c7b-7e70-7bda-9705-34e95e583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375754" name="019e8c7b-7e70-7bda-9705-34e95e583dda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201448" name="019e8c7b-a91a-7737-bb88-3cd6340b93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361768" name="019e8c7b-a91a-7737-bb88-3cd6340b935f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8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137221" name="019e8c7c-2ea9-7136-a3c1-d1928423c4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887328" name="019e8c7c-2ea9-7136-a3c1-d1928423c4e2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418749" name="019e8c7c-412c-763c-827e-8b1a032fde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436854" name="019e8c7c-412c-763c-827e-8b1a032fdec8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Säntisstrasse 4, 8304 Wallisellen</w:t>
          </w:r>
        </w:p>
        <w:p>
          <w:pPr>
            <w:spacing w:before="0" w:after="0"/>
          </w:pPr>
          <w:r>
            <w:t>889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footer.xml" Type="http://schemas.openxmlformats.org/officeDocument/2006/relationships/footer" Id="rId8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