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Holzdecke 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Keinen Kleber verwendet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Holzofen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