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Hauptstrasse 35, 6287 Aesch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928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19525" cy="2880000"/>
            <wp:effectExtent l="0" t="0" r="0" b="0"/>
            <wp:docPr id="1736113899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603487174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1952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