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Treppenhaus/ Schlafzimmer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65706342" name="019eab4d-9640-795f-9701-2cd415c74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932312" name="019eab4d-9640-795f-9701-2cd415c7489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055289" name="019eab4e-3425-7d5d-bfae-21256ac5bd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567109" name="019eab4e-3425-7d5d-bfae-21256ac5bd9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65399829" name="019eab52-ce75-7486-bf23-4e66d11d8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667118" name="019eab52-ce75-7486-bf23-4e66d11d8b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0200824" name="019eab53-0e2f-7ac3-8312-b9db070ce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90846" name="019eab53-0e2f-7ac3-8312-b9db070ceb7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8450043" name="019eab54-8818-71a5-8061-c82e9799e5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711698" name="019eab54-8818-71a5-8061-c82e9799e50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5360679" name="019eab54-ca18-7dd2-9f66-82aadf7c74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901822" name="019eab54-ca18-7dd2-9f66-82aadf7c74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0780395" name="019eab74-d2d1-780b-aaca-d0cf6d888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898986" name="019eab74-d2d1-780b-aaca-d0cf6d8885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480079" name="019eab75-1ee2-7acb-9e22-f5fcd2cac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133283" name="019eab75-1ee2-7acb-9e22-f5fcd2cace3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9891309" name="019eab75-b335-747b-82a5-32a29ff27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819847" name="019eab75-b335-747b-82a5-32a29ff271e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967496" name="019eab75-fa83-7d36-9508-ddebf19aa3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229346" name="019eab75-fa83-7d36-9508-ddebf19aa34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Wintergarten/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5595419" name="019eab77-3e53-701f-8a39-1a09ec5a8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42206" name="019eab77-3e53-701f-8a39-1a09ec5a83b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190501" name="019eab77-7d32-7cfd-8fe1-9f7d365ab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365" name="019eab77-7d32-7cfd-8fe1-9f7d365abc5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4423323" name="019eab78-e9fe-73bd-8738-3c8f3e860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170903" name="019eab78-e9fe-73bd-8738-3c8f3e86096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30166525" name="019eab79-1dba-7cee-adf7-6b3baeffe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561676" name="019eab79-1dba-7cee-adf7-6b3baeffe5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7165240" name="019eab7a-22ae-71f8-93f0-7c6a7b876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045343" name="019eab7a-22ae-71f8-93f0-7c6a7b87658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193879" name="019eab7a-57c8-7a19-83aa-ab7cc3cce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78708" name="019eab7a-57c8-7a19-83aa-ab7cc3cce2b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6344351" name="019eab7b-8397-702b-87de-82afd565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88568" name="019eab7b-8397-702b-87de-82afd5657b0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688241" name="019eab7b-b37e-7589-b773-20db835599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566037" name="019eab7b-b37e-7589-b773-20db835599f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55220" name="019eab7d-50f0-7eef-b4f6-6e10877b4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347729" name="019eab7d-50f0-7eef-b4f6-6e10877b48f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933421" name="019eab7d-b1ad-7ada-9c15-7be0de308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100934" name="019eab7d-b1ad-7ada-9c15-7be0de30840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15337999" name="019eab85-5659-7a24-8679-e6f7e55a2b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786000" name="019eab85-5659-7a24-8679-e6f7e55a2b9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84776921" name="019eab85-8d8b-7821-8ad2-29f1bda5ad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552859" name="019eab85-8d8b-7821-8ad2-29f1bda5ad8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6789783" name="019eab87-1d9f-7c5d-8538-73cba92d0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607723" name="019eab87-1d9f-7c5d-8538-73cba92d0b1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533465" name="019eab87-5ce4-743f-a9d1-7d57166c6b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89646" name="019eab87-5ce4-743f-a9d1-7d57166c6bf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8620344" name="019eab88-3d06-7509-ab3f-652b366176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123766" name="019eab88-3d06-7509-ab3f-652b366176f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778227" name="019eab88-80e4-7437-81d1-529bdfdc42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211132" name="019eab88-80e4-7437-81d1-529bdfdc420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96196" name="019eab97-6020-7604-8585-457744f4b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98326" name="019eab97-6020-7604-8585-457744f4b10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908599" name="019eab97-b9b4-7bec-b6fe-be32f61ae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600582" name="019eab97-b9b4-7bec-b6fe-be32f61aee0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4904548" name="019eab99-556a-7062-921b-31bfca9c8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447540" name="019eab99-556a-7062-921b-31bfca9c835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674953" name="019eab99-9afb-740b-95de-5d51021057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794455" name="019eab99-9afb-740b-95de-5d510210575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4699193" name="019eab9d-b916-7d9d-81dd-92c9d24a5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81614" name="019eab9d-b916-7d9d-81dd-92c9d24a5a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126604" name="019eab9d-e4c3-71e0-9860-19d48e6876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98342" name="019eab9d-e4c3-71e0-9860-19d48e6876c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35, 6287 Aesch</w:t>
          </w:r>
        </w:p>
        <w:p>
          <w:pPr>
            <w:spacing w:before="0" w:after="0"/>
          </w:pPr>
          <w:r>
            <w:t>DN 928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