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Herrenhölzli 4, Magden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836459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78787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