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Herrenhölzli 4, Magden</w:t>
          </w:r>
        </w:p>
        <w:p>
          <w:pPr>
            <w:spacing w:before="0" w:after="0"/>
          </w:pPr>
          <w:r>
            <w:t>DN 937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