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Waschraum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spezielle Anstrich-, Beschichtungsstoffe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516630696" name="019ea75c-5b0f-74e8-8855-bd5961af72c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1857251" name="019ea75c-5b0f-74e8-8855-bd5961af72c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2998376" name="019ea75c-9fb0-7132-b351-9cba34c4ff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1543632" name="019ea75c-9fb0-7132-b351-9cba34c4ff3e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Waschraum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07687638" name="019ea767-00b9-7897-bf0f-4d3ef011e8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7182686" name="019ea767-00b9-7897-bf0f-4d3ef011e85d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5471755" name="019ea767-3e11-7308-9ffd-657e82c9241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1379258" name="019ea767-3e11-7308-9ffd-657e82c92414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UG-EG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509387265" name="019ea776-4973-7b15-9f81-6a8c236f78e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9831559" name="019ea776-4973-7b15-9f81-6a8c236f78ea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76270096" name="019ea776-a4fc-7ea8-ae67-45997ca8a0f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7282740" name="019ea776-a4fc-7ea8-ae67-45997ca8a0f6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UG-EG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22657667" name="019ea777-6d16-75bc-a8bd-472aaeab4ec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8991868" name="019ea777-6d16-75bc-a8bd-472aaeab4ecc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9847445" name="019ea777-9a26-73a1-8fe9-09d9f42cab8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8200487" name="019ea777-9a26-73a1-8fe9-09d9f42cab8e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313338862" name="019ea77c-deae-7fb8-8ce1-9f4c73c89a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9084859" name="019ea77c-deae-7fb8-8ce1-9f4c73c89acf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99128115" name="019ea77d-0069-73c3-aeaa-168875f5dd4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528898" name="019ea77d-0069-73c3-aeaa-168875f5dd4e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Mit gelblichen Kleber 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6774264" name="019ea785-6f25-7c70-b6dd-b3ea4eb4e1f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3030589" name="019ea785-6f25-7c70-b6dd-b3ea4eb4e1fa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2452854" name="019ea785-86f8-7eed-9c4e-ea8de761264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3205043" name="019ea785-86f8-7eed-9c4e-ea8de761264a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14274052" name="019ea786-d0fc-7a19-ac5e-9da46ae35f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8464829" name="019ea786-d0fc-7a19-ac5e-9da46ae35f4d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36256506" name="019ea787-5bc7-7b7b-b15b-44dbd705ea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7293745" name="019ea787-5bc7-7b7b-b15b-44dbd705ea71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439456329" name="019ea788-c5e7-7335-9015-9ab94ec4117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7170838" name="019ea788-c5e7-7335-9015-9ab94ec4117a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2800286" name="019ea788-fdef-7fcd-9e78-4d9cd0c222f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1564982" name="019ea788-fdef-7fcd-9e78-4d9cd0c222f4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 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21883553" name="019ea793-3b8d-7a9d-88cf-2b7814567fc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456458" name="019ea793-3b8d-7a9d-88cf-2b7814567fc4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07944296" name="019ea793-8ef2-7441-802f-30fda5aace7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9455498" name="019ea793-8ef2-7441-802f-30fda5aace73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836338928" name="019ea794-8bc7-7bcf-a3ba-fc2fd820a4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116447" name="019ea794-8bc7-7bcf-a3ba-fc2fd820a493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4288629" name="019ea794-b463-7c39-bb49-71db544d27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891195" name="019ea794-b463-7c39-bb49-71db544d2798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03501103" name="019ea796-16c5-7fa7-ba09-89d898a24e0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5401443" name="019ea796-16c5-7fa7-ba09-89d898a24e0f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43668891" name="019ea796-32d1-7084-a12d-bebbc476dde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7785705" name="019ea796-32d1-7084-a12d-bebbc476dde5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716025876" name="019ea7a0-6637-73c9-85cc-3bf958b4126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5907537" name="019ea7a0-6637-73c9-85cc-3bf958b41262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4291229" name="019ea7a0-9f91-7455-9b76-f303ca3828a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8062717" name="019ea7a0-9f91-7455-9b76-f303ca3828a2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55959136" name="019ea7a1-502f-780a-8ba8-b8277141ad9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2909836" name="019ea7a1-502f-780a-8ba8-b8277141ad91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71893002" name="019ea7a1-7e58-7caa-b1b4-ef60ee2993e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6621690" name="019ea7a1-7e58-7caa-b1b4-ef60ee2993eb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07796164" name="019ea7a7-dd88-7f0b-a59e-73cf9aab31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4175944" name="019ea7a7-dd88-7f0b-a59e-73cf9aab313e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86955186" name="019ea7a8-0b28-7340-9736-c4082969698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2689580" name="019ea7a8-0b28-7340-9736-c40829696989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460648561" name="019ea7a9-6873-784b-b012-3d676db4532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8739976" name="019ea7a9-6873-784b-b012-3d676db45324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45371334" name="019ea7a9-a51e-7d37-8de6-20a9592deb2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7403004" name="019ea7a9-a51e-7d37-8de6-20a9592deb28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5036347" name="019ea7aa-42f8-743b-b464-a3457d2bb0d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4104193" name="019ea7aa-42f8-743b-b464-a3457d2bb0d5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08970891" name="019ea7aa-6693-7e87-8373-897632260c4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4334501" name="019ea7aa-6693-7e87-8373-897632260c4e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UG-DG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063818089" name="019ea7b1-55d0-730f-bf9f-cf8e18fac99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319838" name="019ea7b1-55d0-730f-bf9f-cf8e18fac995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28859323" name="019ea7b1-716e-7299-9159-10f3c49274d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325505" name="019ea7b1-716e-7299-9159-10f3c49274dc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Im Herrenhölzli 4, Magden</w:t>
          </w:r>
        </w:p>
        <w:p>
          <w:pPr>
            <w:spacing w:before="0" w:after="0"/>
          </w:pPr>
          <w:r>
            <w:t>DN 937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footer.xml" Type="http://schemas.openxmlformats.org/officeDocument/2006/relationships/footer" Id="rId38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