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Waschküche/ Werkstatt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50702938" name="019eac2a-4595-76c9-9696-4987510514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7552333" name="019eac2a-4595-76c9-9696-4987510514a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193786" name="019eac2a-8ea4-7739-89b9-57a03951b7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3846717" name="019eac2a-8ea4-7739-89b9-57a03951b71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295422713" name="019eac2d-a1fe-78b1-9590-0529db0af0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6904719" name="019eac2d-a1fe-78b1-9590-0529db0af0d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9189945" name="019eac2d-e89d-7ec7-a88a-947cdce387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7482481" name="019eac2d-e89d-7ec7-a88a-947cdce387be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UG-EG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27711982" name="019eac34-8dd3-7e91-b64c-d3e909ce10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5566491" name="019eac34-8dd3-7e91-b64c-d3e909ce1091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8092032" name="019eac34-c084-7ae8-8bfd-052a7ca3f6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8737815" name="019eac34-c084-7ae8-8bfd-052a7ca3f6e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UG-EG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4133363" name="019eac35-dcb0-7eb0-90af-da34cf07fc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2020951" name="019eac35-dcb0-7eb0-90af-da34cf07fc6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2852274" name="019eac36-0693-7a8a-a340-1aea7b24af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9728842" name="019eac36-0693-7a8a-a340-1aea7b24af9b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Esszimmer/ 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317913144" name="019eac42-389a-74ad-b778-d5c097d01b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1160334" name="019eac42-389a-74ad-b778-d5c097d01b9f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577547" name="019eac42-669b-713b-95d8-b1125c76e2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607002" name="019eac42-669b-713b-95d8-b1125c76e265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Elternschlafzimmer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697263112" name="019eac49-b514-78d5-9919-80fa8de1ad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369176" name="019eac49-b514-78d5-9919-80fa8de1ad75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0625174" name="019eac49-c65e-702c-ac0e-7bc57465b0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0514749" name="019eac49-c65e-702c-ac0e-7bc57465b0d4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</w:t>
            </w:r>
          </w:p>
          <w:p>
            <w:pPr>
              <w:spacing w:before="0" w:after="0"/>
            </w:pPr>
            <w:r>
              <w:t>EG-OG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95735578" name="019eac53-2f0c-7e23-9660-581d973e3e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6741143" name="019eac53-2f0c-7e23-9660-581d973e3e44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889669" name="019eac53-5af7-7b1e-8522-fd8ab2fb3a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4401507" name="019eac53-5af7-7b1e-8522-fd8ab2fb3aa5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UG-OG</w:t>
            </w:r>
          </w:p>
          <w:p>
            <w:pPr>
              <w:spacing w:before="0" w:after="0"/>
            </w:pPr>
            <w:r>
              <w:t>Fassade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472419447" name="019eac60-46ad-7bb9-b0b8-d2e0a096ae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1736349" name="019eac60-46ad-7bb9-b0b8-d2e0a096ae6a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5385648" name="019eac60-69f2-76a5-b1f7-9c73f8af71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138023" name="019eac60-69f2-76a5-b1f7-9c73f8af717b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OG-DG</w:t>
            </w:r>
          </w:p>
          <w:p>
            <w:pPr>
              <w:spacing w:before="0" w:after="0"/>
            </w:pPr>
            <w:r>
              <w:t>Fassade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6851714" name="019eac61-7cdc-748b-9c80-906638d814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9983211" name="019eac61-7cdc-748b-9c80-906638d8145b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7075949" name="019eac61-c702-7e06-927b-7010e3ce37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6646945" name="019eac61-c702-7e06-927b-7010e3ce37f6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Dachabdeckung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13706153" name="019eac64-ef2e-7d42-86f2-09ed08bc48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8808981" name="019eac64-ef2e-7d42-86f2-09ed08bc4839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2810504" name="019eac65-5c6d-7245-a011-2e7b6f09aa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027096" name="019eac65-5c6d-7245-a011-2e7b6f09aa30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Gassenackerweg 12, 4223 Blauen</w:t>
          </w:r>
        </w:p>
        <w:p>
          <w:pPr>
            <w:spacing w:before="0" w:after="0"/>
          </w:pPr>
          <w:r>
            <w:t>DN 952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