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Būro zu 1. OG Treppenhaus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941976" name="019eabdc-29ce-7248-8a49-0dfeafa754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133297" name="019eabdc-29ce-7248-8a49-0dfeafa7544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85936425" name="019eabdc-442d-78fd-84a7-98ce1e313c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74187957" name="019eabdc-442d-78fd-84a7-98ce1e313c26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Būro zu 1. OG Treppenhaus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4060166" name="019eabdd-a1ca-7110-95bd-a07dcaa62b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2700837" name="019eabdd-a1ca-7110-95bd-a07dcaa62bd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66232893" name="019eabdd-c5c6-7fb0-b129-0f332f8231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68792087" name="019eabdd-c5c6-7fb0-b129-0f332f82314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/ Bad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33355639" name="019eabe0-ab62-787a-ac23-ebec006e85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7170838" name="019eabe0-ab62-787a-ac23-ebec006e856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32250520" name="019eabe0-d9d5-7e40-89dd-1c4e8974b86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1198690" name="019eabe0-d9d5-7e40-89dd-1c4e8974b86c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Wohnzimner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82834156" name="019eabe2-20ef-7f5a-af1c-042225a783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3643600" name="019eabe2-20ef-7f5a-af1c-042225a783a2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5481768" name="019eabe2-4f77-7aba-8472-32e43cf712e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7137816" name="019eabe2-4f77-7aba-8472-32e43cf712e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Zürcherstrasse 230, 9014 St. Gallen</w:t>
          </w:r>
        </w:p>
        <w:p>
          <w:pPr>
            <w:spacing w:before="0" w:after="0"/>
          </w:pPr>
          <w:r>
            <w:t>977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