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Bleichistrasse 3, 9404 Rorschacherberg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797135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3220233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