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324493" name="019eab09-8791-7c4c-8c37-288c0ac42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770146" name="019eab09-8791-7c4c-8c37-288c0ac424d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778455" name="019eab09-a747-7dd0-8959-c8bbc050a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93022" name="019eab09-a747-7dd0-8959-c8bbc050a9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979698" name="019eab0a-8804-7e02-a19e-07158af74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664236" name="019eab0a-8804-7e02-a19e-07158af74ba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532075" name="019eab0a-e816-79be-902b-b95aa410c6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427271" name="019eab0a-e816-79be-902b-b95aa410c6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653431" name="019eab0c-8ec2-78c2-9929-6c4eef0f2f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55354" name="019eab0c-8ec2-78c2-9929-6c4eef0f2f5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297097" name="019eab0d-06b0-71ef-b34d-4736e73a49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0928" name="019eab0d-06b0-71ef-b34d-4736e73a49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683069" name="019eab14-043b-70cb-8fe4-587b45d5f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332103" name="019eab14-043b-70cb-8fe4-587b45d5fa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94095" name="019eab14-3b15-72a0-88da-3f42ecdfe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00242" name="019eab14-3b15-72a0-88da-3f42ecdfe8c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765710" name="019eab15-0cba-7bd8-8986-d8ee32540c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120794" name="019eab15-0cba-7bd8-8986-d8ee32540c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862405" name="019eab15-3122-7ce8-9530-28fe3ee17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351393" name="019eab15-3122-7ce8-9530-28fe3ee17b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065351" name="019eab15-b2f5-7aae-a5fb-a1e44c84a8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55464" name="019eab15-b2f5-7aae-a5fb-a1e44c84a8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459543" name="019eab15-cd01-7f1b-a57a-76d65d186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654012" name="019eab15-cd01-7f1b-a57a-76d65d18635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261664" name="019eab16-2f63-7e0a-8041-1e516c1fd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719158" name="019eab16-2f63-7e0a-8041-1e516c1fd83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752878" name="019eab16-4f7a-716a-aee3-292593d32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322144" name="019eab16-4f7a-716a-aee3-292593d327b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01049" name="019eab1f-ac1e-7812-b8d0-c2723b03f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37404" name="019eab1f-ac1e-7812-b8d0-c2723b03f5e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188425" name="019eab1f-f7cd-76e0-a616-06fff62bd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793655" name="019eab1f-f7cd-76e0-a616-06fff62bd8e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703875" name="019eab20-823b-7408-9127-19fd5da3d5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835013" name="019eab20-823b-7408-9127-19fd5da3d5c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87709" name="019eab20-a0bf-710d-a2ad-e645e30c8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739629" name="019eab20-a0bf-710d-a2ad-e645e30c87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002793" name="019eab2d-a0f8-7a10-81b8-7e151a441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33810" name="019eab2d-a0f8-7a10-81b8-7e151a44181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348774" name="019eab2d-d4df-7626-a1d3-52ee34aac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36067" name="019eab2d-d4df-7626-a1d3-52ee34aace1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81657" name="019eab2e-5f12-7d75-92ba-27cec83dc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107934" name="019eab2e-5f12-7d75-92ba-27cec83dcbd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609289" name="019eab2e-92f9-7711-b743-c998a0fc5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980669" name="019eab2e-92f9-7711-b743-c998a0fc5ac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122514" name="019eab2f-6971-71c4-ae6b-f9efcdabc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84380" name="019eab2f-6971-71c4-ae6b-f9efcdabc8f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026632" name="019eab2f-a7a9-70a2-87c6-18c89f7abb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07319" name="019eab2f-a7a9-70a2-87c6-18c89f7abb4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248587" name="019eab30-0290-7bb9-ab4c-fe12445be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39325" name="019eab30-0290-7bb9-ab4c-fe12445bef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855040" name="019eab30-246e-7fe2-97cf-94a102e06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334932" name="019eab30-246e-7fe2-97cf-94a102e065c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Bleichistrasse 3, 9404 Rorschacherberg</w:t>
          </w:r>
        </w:p>
        <w:p>
          <w:pPr>
            <w:spacing w:before="0" w:after="0"/>
          </w:pPr>
          <w:r>
            <w:t>972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