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Ottostrasse 9,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7990245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4671738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