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Ottostrasse 9, Zürich</w:t>
          </w:r>
        </w:p>
        <w:p>
          <w:pPr>
            <w:spacing w:before="0" w:after="0"/>
          </w:pPr>
          <w:r>
            <w:t>DN 976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