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3. OG. Rechts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63965808" name="019eb150-4db3-7616-8f34-abaaf38cf6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564009" name="019eb150-4db3-7616-8f34-abaaf38cf67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1244927" name="019eb150-a5de-7f52-a26b-778cf9a509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063596" name="019eb150-a5de-7f52-a26b-778cf9a509e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3. OG. Rechts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7591904" name="019eb152-4c12-7110-87de-b80406718b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939336" name="019eb152-4c12-7110-87de-b80406718b5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6156268" name="019eb152-7619-7d49-a08d-5dd3d72f10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324812" name="019eb152-7619-7d49-a08d-5dd3d72f103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Ottostrasse 9, Zürich</w:t>
          </w:r>
        </w:p>
        <w:p>
          <w:pPr>
            <w:spacing w:before="0" w:after="0"/>
          </w:pPr>
          <w:r>
            <w:t>DN 976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