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Wibichstrasse 24, 8037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941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94650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2962827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