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2273991" name="019eb06c-e803-7dd8-a9b4-1c79182fff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518266" name="019eb06c-e803-7dd8-a9b4-1c79182fff98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229876" name="019eb06d-01d2-7c94-bf3f-5f8b51c5329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040001" name="019eb06d-01d2-7c94-bf3f-5f8b51c5329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0472622" name="019eb073-90fd-778a-b171-d1d647b179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4860292" name="019eb073-90fd-778a-b171-d1d647b179c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2979746" name="019eb076-6b95-7721-8abb-53388ea4e7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26081" name="019eb076-6b95-7721-8abb-53388ea4e7b6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8960972" name="019eb075-8535-78f3-a0bc-fd3f7cde45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84298" name="019eb075-8535-78f3-a0bc-fd3f7cde454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2807840" name="019eb07a-1b73-71ed-8b7b-82ae7516c7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877623" name="019eb07a-1b73-71ed-8b7b-82ae7516c70a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4193730" name="019eb07f-88cb-706b-af93-2b103dbf93c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1857640" name="019eb07f-88cb-706b-af93-2b103dbf93c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5701608" name="019eb07f-9df1-7676-a035-dc9b3d729f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5832208" name="019eb07f-9df1-7676-a035-dc9b3d729fba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4865945" name="019eb081-148e-717f-a316-379ed7f63f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684727" name="019eb081-148e-717f-a316-379ed7f63f3f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2306009" name="019eb081-2e61-782b-aad9-0972f64c65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6255983" name="019eb081-2e61-782b-aad9-0972f64c65ab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1539586" name="019eb082-3e63-706a-8c6c-13931968c49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9382119" name="019eb082-3e63-706a-8c6c-13931968c492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5815560" name="019eb082-5ed8-7181-a30d-4ef01f189a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9969942" name="019eb082-5ed8-7181-a30d-4ef01f189af4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2661944" name="019eb083-ca96-7d15-9feb-6cec6dbfb9d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706580" name="019eb083-ca96-7d15-9feb-6cec6dbfb9d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5890413" name="019eb084-aead-7074-9d73-d078789af7e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189485" name="019eb084-aead-7074-9d73-d078789af7e2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2032257" name="019eb088-8600-7c07-84f6-410e4b29c8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620744" name="019eb088-8600-7c07-84f6-410e4b29c84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7345982" name="019eb08b-df7d-7860-8809-66b65c09ee8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889138" name="019eb08b-df7d-7860-8809-66b65c09ee8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3002196" name="019eb089-88b8-74e6-93d1-6bb550a7ce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969133" name="019eb089-88b8-74e6-93d1-6bb550a7cee5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3224538" name="019eb090-d586-7708-b225-6a707706d9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842238" name="019eb090-d586-7708-b225-6a707706d9d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9659669" name="019eb08d-5213-7295-bb64-e0bd0274413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559661" name="019eb08d-5213-7295-bb64-e0bd02744136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2265819" name="019eb098-1a3f-7b07-bfa5-722547787a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040624" name="019eb098-1a3f-7b07-bfa5-722547787aba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4088444" name="019eb08e-920a-78ea-af80-d8feaf970e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153832" name="019eb08e-920a-78ea-af80-d8feaf970ec1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1614670" name="019eb098-a209-77ae-acd0-a2a2fcfbeb4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2882808" name="019eb098-a209-77ae-acd0-a2a2fcfbeb43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5756179" name="019eb0a1-0682-724e-9391-bcb2bd263c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446289" name="019eb0a1-0682-724e-9391-bcb2bd263c3f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9481855" name="019eb0a1-361d-79dc-a746-d6857fdec63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4036674" name="019eb0a1-361d-79dc-a746-d6857fdec63c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21567454" name="019eb0aa-207d-750b-b821-35f66d3ed29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8560422" name="019eb0aa-207d-750b-b821-35f66d3ed29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8216045" name="019eb0aa-3f04-7096-8a47-381205ab8de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457852" name="019eb0aa-3f04-7096-8a47-381205ab8dec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2665620" name="019eb0ac-164a-74e8-ba2f-8830e30e20b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892170" name="019eb0ac-164a-74e8-ba2f-8830e30e20bf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2791516" name="019eb0ac-73e4-7212-ae1a-7ed8fa930b2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7074758" name="019eb0ac-73e4-7212-ae1a-7ed8fa930b26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26636" name="019eb0ad-e0fc-7124-997d-7386f96ca34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123456" name="019eb0ad-e0fc-7124-997d-7386f96ca34e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2235914" name="019eb0ae-2972-7d5a-ba06-32ffcf7d92b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530101" name="019eb0ae-2972-7d5a-ba06-32ffcf7d92b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56441139" name="019eb0b1-2d2d-75f1-aff9-d70101494da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5789574" name="019eb0b1-2d2d-75f1-aff9-d70101494dad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5869177" name="019eb0b1-5b2d-7672-88eb-7659d77ecc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8495812" name="019eb0b1-5b2d-7672-88eb-7659d77ecc39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734586" name="019eb0b6-b664-7742-8042-30ac0c59996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6835788" name="019eb0b6-b664-7742-8042-30ac0c59996b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8985579" name="019eb0b6-dacd-7412-bd9f-3bfc17e7d3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483608" name="019eb0b6-dacd-7412-bd9f-3bfc17e7d3a0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7677772" name="019eb0b8-6ef3-746d-836a-c1522c27c5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36207" name="019eb0b8-6ef3-746d-836a-c1522c27c53f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558956" name="019eb0b9-2b7a-79d3-85ab-33e780bf09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099759" name="019eb0b9-2b7a-79d3-85ab-33e780bf09a5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78013" name="019eb0bb-0f81-7734-9e9f-fc5b19acc0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404055" name="019eb0bb-0f81-7734-9e9f-fc5b19acc08a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7367305" name="019eb0bb-4584-7fbb-ba6d-879c782011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057060" name="019eb0bb-4584-7fbb-ba6d-879c782011c2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/ 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9083454" name="019eb0bc-af3e-71ef-95fb-15203688584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1958153" name="019eb0bc-af3e-71ef-95fb-152036885844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1380126" name="019eb0bc-d125-7f8e-9790-c765b6603b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318369" name="019eb0bc-d125-7f8e-9790-c765b6603b18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6637580" name="019eb0bf-79d4-7cc6-a669-30252027eda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451561" name="019eb0bf-79d4-7cc6-a669-30252027eda4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698061" name="019eb0bf-a535-797c-be2e-8e5ae1dcf84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1621153" name="019eb0bf-a535-797c-be2e-8e5ae1dcf84b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Wibichstrasse 24, 8037 Zürich</w:t>
          </w:r>
        </w:p>
        <w:p>
          <w:pPr>
            <w:spacing w:before="0" w:after="0"/>
          </w:pPr>
          <w:r>
            <w:t>941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