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otel Bahnhofstrasse 5, Möriken-Wildegg </w:t>
          </w:r>
        </w:p>
        <w:p>
          <w:pPr>
            <w:spacing w:before="0" w:after="0"/>
          </w:pPr>
          <w:r>
            <w:t>97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