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6281190" name="019ea61a-536b-75fa-9d68-281bd2cfbf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420628" name="019ea61a-536b-75fa-9d68-281bd2cfbfb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0338896" name="019ea61a-7d8f-760b-a2ad-e5faa3ef5b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228069" name="019ea61a-7d8f-760b-a2ad-e5faa3ef5ba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8803700" name="019ea61d-bb3a-734a-a3dd-662accf58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295365" name="019ea61d-bb3a-734a-a3dd-662accf58f0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6209644" name="019ea61d-e677-72cd-84b4-be2228de14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122477" name="019ea61d-e677-72cd-84b4-be2228de148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Hintereingang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5653584" name="019ea61f-32a2-7f26-b733-9de2ca6e4c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414372" name="019ea61f-32a2-7f26-b733-9de2ca6e4cd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7290496" name="019ea61f-c2eb-7379-87c6-053667481b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775049" name="019ea61f-c2eb-7379-87c6-053667481b6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Aufenthaltsraum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1537067" name="019ea620-d66f-7573-9976-fe148cb397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25459" name="019ea620-d66f-7573-9976-fe148cb397b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1665330" name="019ea621-02b9-7b1d-932d-fcaf1e2f1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167898" name="019ea621-02b9-7b1d-932d-fcaf1e2f1a3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Spensa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2395886" name="019ea621-9e8e-7ee5-9dc7-923a58bf56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178598" name="019ea621-9e8e-7ee5-9dc7-923a58bf56e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8044860" name="019ea621-c610-79a9-9704-bab4643fc7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81970" name="019ea621-c610-79a9-9704-bab4643fc7d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Spensa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7337107" name="019ea622-6750-7948-97a3-582f0990ad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961265" name="019ea622-6750-7948-97a3-582f0990adf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8364111" name="019ea622-8425-7d8a-8362-648541b880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214427" name="019ea622-8425-7d8a-8362-648541b8802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Spensa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5712416" name="019ea623-4cf3-7517-ade3-fd53380ec7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411708" name="019ea623-4cf3-7517-ade3-fd53380ec79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2301731" name="019ea623-7397-7d54-aa25-4651d6d68e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26775" name="019ea623-7397-7d54-aa25-4651d6d68e7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Aufenthaltsraum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7279553" name="019ea624-8017-7966-999e-f5d35e6c96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976820" name="019ea624-8017-7966-999e-f5d35e6c969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7867424" name="019ea624-9aa0-7609-91c1-86925fb84f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505666" name="019ea624-9aa0-7609-91c1-86925fb84fd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Aufenthaltsraum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8778498" name="019ea625-359e-7fa7-a68e-ae8987eced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008699" name="019ea625-359e-7fa7-a68e-ae8987eced7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1226914" name="019ea625-521d-7744-aef7-ad7bae36b2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25620" name="019ea625-521d-7744-aef7-ad7bae36b20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Hintereingang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1578662" name="019ea625-e89f-7523-a622-8dead563a7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897343" name="019ea625-e89f-7523-a622-8dead563a79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6042477" name="019ea626-0c75-7796-bd6b-9d7ff5ad08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687619" name="019ea626-0c75-7796-bd6b-9d7ff5ad08f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7805734" name="019ea627-877c-7a72-8491-5117b5c99c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754920" name="019ea627-877c-7a72-8491-5117b5c99c5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6846765" name="019ea627-b9d6-7854-96b0-7edd51d422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779270" name="019ea627-b9d6-7854-96b0-7edd51d422f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3937353" name="019ea628-6dea-7452-8933-f0ff355fd3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205099" name="019ea628-6dea-7452-8933-f0ff355fd33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3672615" name="019ea628-8d36-7132-a975-a32540cec8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978164" name="019ea628-8d36-7132-a975-a32540cec81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Sportraum-WC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0042844" name="019ea629-ce18-718d-b13e-d3032ca5f9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051260" name="019ea629-ce18-718d-b13e-d3032ca5f96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6501506" name="019ea62a-00fa-723a-81c6-467c8957ae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801258" name="019ea62a-00fa-723a-81c6-467c8957ae1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Sportraum-WC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1792655" name="019ea62a-c925-7511-a65a-47ebe90c8a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126240" name="019ea62a-c925-7511-a65a-47ebe90c8aff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7177516" name="019ea62a-fb68-71ae-851e-bd8e0a377c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68203" name="019ea62a-fb68-71ae-851e-bd8e0a377cd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Sportraum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0907372" name="019ea62b-63e2-7d14-9fa4-b79586ff76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674720" name="019ea62b-63e2-7d14-9fa4-b79586ff763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9065707" name="019ea62b-8c08-703f-aedb-5d8a2cf321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781185" name="019ea62b-8c08-703f-aedb-5d8a2cf3219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1732980" name="019ea62c-32a7-7811-acf2-284aaa1bb3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882201" name="019ea62c-32a7-7811-acf2-284aaa1bb34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5673856" name="019ea62c-4d4b-7c99-acfa-64078e5e93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463138" name="019ea62c-4d4b-7c99-acfa-64078e5e938e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1201240" name="019ea62d-1498-7252-8255-595a47934a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679665" name="019ea62d-1498-7252-8255-595a47934a2c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109369" name="019ea62d-36a5-73b2-9858-7b01bdf077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566831" name="019ea62d-36a5-73b2-9858-7b01bdf0778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Esssaal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9809233" name="019ea62e-9c85-7f76-9973-d42dfde179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412132" name="019ea62e-9c85-7f76-9973-d42dfde17950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391700" name="019ea62e-d191-76d3-ac9f-545a720f2e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401270" name="019ea62e-d191-76d3-ac9f-545a720f2e22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Esssaal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1974812" name="019ea62f-82a9-7a15-92dd-376508d927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608956" name="019ea62f-82a9-7a15-92dd-376508d9270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5580107" name="019ea62f-efdb-7ee6-8680-416b3be242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011991" name="019ea62f-efdb-7ee6-8680-416b3be242e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Esssaal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8888598" name="019ea631-4872-7578-b7f1-6d13abf8c7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894623" name="019ea631-4872-7578-b7f1-6d13abf8c7d6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6479233" name="019ea631-5e62-76a4-84b2-f7b37855fe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145699" name="019ea631-5e62-76a4-84b2-f7b37855fe2a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6123375" name="019ea636-3933-7396-9be7-b3d8dee3aa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08258" name="019ea636-3933-7396-9be7-b3d8dee3aa56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6333383" name="019ea636-7440-7605-a62f-0f2952fffa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418016" name="019ea636-7440-7605-a62f-0f2952fffa9d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2289934" name="019ea637-022e-734b-a697-583bd8ce69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232636" name="019ea637-022e-734b-a697-583bd8ce6962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9137867" name="019ea637-23be-7fa1-86cb-cf3946e9c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321257" name="019ea637-23be-7fa1-86cb-cf3946e9cad5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0722306" name="019ea637-9cc6-70de-9760-da3f6ed6ee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80725" name="019ea637-9cc6-70de-9760-da3f6ed6ee54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7715549" name="019ea637-b1bd-7339-b235-3447d01631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39282" name="019ea637-b1bd-7339-b235-3447d01631f8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Gang/Treppe Hotel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1160863" name="019ea63f-1968-72a8-bfef-987ce895f8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962877" name="019ea63f-1968-72a8-bfef-987ce895f8f0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3576351" name="019ea63f-7c0d-7603-8926-ca54e218c4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208874" name="019ea63f-7c0d-7603-8926-ca54e218c4f4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Aufenthaltsraum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7107517" name="019ea641-2c53-7a74-b1a1-a5731640a3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804473" name="019ea641-2c53-7a74-b1a1-a5731640a38b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4249929" name="019ea641-5293-72f7-9fd5-8fc943412e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862201" name="019ea641-5293-72f7-9fd5-8fc943412ed6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3751689" name="019ea643-1f1b-72c8-b676-365d4c48de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169656" name="019ea643-1f1b-72c8-b676-365d4c48deb9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3026199" name="019ea643-3f7f-78c7-b6b7-21fdbf4c29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308457" name="019ea643-3f7f-78c7-b6b7-21fdbf4c2964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6816902" name="019ea643-bd8d-70ff-aca0-d299ef44a1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49731" name="019ea643-bd8d-70ff-aca0-d299ef44a1e5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8046671" name="019ea643-d36b-71d3-a027-d0a91c44d2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139617" name="019ea643-d36b-71d3-a027-d0a91c44d241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Reception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730980" name="019ea65b-a53a-7c4f-8477-009ac9ef1d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883859" name="019ea65b-a53a-7c4f-8477-009ac9ef1d2b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8529010" name="019ea65c-71dd-7187-aafe-79f5c19c7a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488715" name="019ea65c-71dd-7187-aafe-79f5c19c7a07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7590523" name="019ea667-2056-726f-8cc7-d74111623d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353725" name="019ea667-2056-726f-8cc7-d74111623d73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5527423" name="019ea667-4af5-7e16-b620-d855ef99f3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816087" name="019ea667-4af5-7e16-b620-d855ef99f37c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unter Treppe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0275108" name="019ea667-ecdc-7203-a1a0-7a5b5734b6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875400" name="019ea667-ecdc-7203-a1a0-7a5b5734b638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848926" name="019ea668-0836-7c9c-b739-4a62efe1f5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8053401" name="019ea668-0836-7c9c-b739-4a62efe1f54b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Bowlinghalle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1315636" name="019ea669-35dd-7233-8771-7895426a19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666815" name="019ea669-35dd-7233-8771-7895426a19fc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2842352" name="019ea669-ac2c-76f5-a7ab-e3f91bee0f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651598" name="019ea669-ac2c-76f5-a7ab-e3f91bee0fe6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Bowlingbahn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7003990" name="019ea66f-42de-721d-8394-54b2a79d8f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134370" name="019ea66f-42de-721d-8394-54b2a79d8f06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4463408" name="019ea670-0271-7aa2-a50e-cd09d72aaf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787644" name="019ea670-0271-7aa2-a50e-cd09d72aafe4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Bowlingbahn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Akkustikplatten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7678980" name="019ea670-7417-7afc-b958-dcb23fc226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504727" name="019ea670-7417-7afc-b958-dcb23fc226b5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3837702" name="019ea670-9c22-7e5b-a3f2-58b6e3db45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863799" name="019ea670-9c22-7e5b-a3f2-58b6e3db457d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Bowlingbahn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1955426" name="019ea671-aad5-7af4-ab3a-a38eb9c2a0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5007358" name="019ea671-aad5-7af4-ab3a-a38eb9c2a0ca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9215272" name="019ea671-cf2a-71d8-b0ca-dac866242d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533119" name="019ea671-cf2a-71d8-b0ca-dac866242d4b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6392759" name="019ea676-55e4-79e7-8eb2-0cf731591f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19906" name="019ea676-55e4-79e7-8eb2-0cf731591ff7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5049005" name="019ea676-6e0e-71a0-a123-697faafabe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573831" name="019ea676-6e0e-71a0-a123-697faafabe83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6102024" name="019ea67a-1c97-7597-973f-f3a741a46b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396491" name="019ea67a-1c97-7597-973f-f3a741a46b03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6345008" name="019ea67a-7516-7c65-a34b-46cadbfbca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501841" name="019ea67a-7516-7c65-a34b-46cadbfbca91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3367891" name="019ea67b-4510-7ec8-a6b9-55a27a560f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811376" name="019ea67b-4510-7ec8-a6b9-55a27a560fe9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0146461" name="019ea67b-561a-77e7-a771-50537af085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872628" name="019ea67b-561a-77e7-a771-50537af085a6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5985765" name="019ea67b-bf09-7bf5-8591-af49456d83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873673" name="019ea67b-bf09-7bf5-8591-af49456d8396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7122203" name="019ea67b-efb8-7c0c-be3a-62ff9f60ec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884863" name="019ea67b-efb8-7c0c-be3a-62ff9f60ec5e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Boilerraum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6793176" name="019ea67d-00b6-7479-92ca-539132e766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45027" name="019ea67d-00b6-7479-92ca-539132e76604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4811414" name="019ea67d-1738-7682-b92d-8bbcce0529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530872" name="019ea67d-1738-7682-b92d-8bbcce052966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Toilleten und Lieferanteneingang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0765613" name="019ea681-6596-7bc3-81d4-8690459762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861581" name="019ea681-6596-7bc3-81d4-869045976264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3163368" name="019ea681-9414-7bcb-92bb-47af6a2b8d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547261" name="019ea681-9414-7bcb-92bb-47af6a2b8db7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Toilleten und Lieferanteneingang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0158466" name="019ea683-3280-7199-b400-0eac7e0e25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27472" name="019ea683-3280-7199-b400-0eac7e0e25cc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5412259" name="019ea683-5fb5-707e-8c48-9f95354289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648908" name="019ea683-5fb5-707e-8c48-9f9535428948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2499952" name="019ea685-64c5-7454-9505-dff9ddf54c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499387" name="019ea685-64c5-7454-9505-dff9ddf54c58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1912189" name="019ea685-7eaf-79f7-8862-1f0711b032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103006" name="019ea685-7eaf-79f7-8862-1f0711b032e7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Rohrummantelung </w:t>
            </w:r>
          </w:p>
          <w:p>
            <w:pPr>
              <w:spacing w:before="0" w:after="0"/>
            </w:pPr>
            <w:r>
              <w:t>Wasserleitungen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0541187" name="019ea686-5da5-7d19-92ce-ef16e02e57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373948" name="019ea686-5da5-7d19-92ce-ef16e02e5701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8296409" name="019ea686-79af-7ae1-b9e5-32fcd0e85a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883630" name="019ea686-79af-7ae1-b9e5-32fcd0e85ad8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7058775" name="019ea687-48b1-7ab5-98af-32b2c4efef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334922" name="019ea687-48b1-7ab5-98af-32b2c4efefc9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3045870" name="019ea687-625a-73cd-9581-2303b5318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400151" name="019ea687-625a-73cd-9581-2303b5318b09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8330443" name="019ea688-78e7-759c-a488-52c0ad4372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823583" name="019ea688-78e7-759c-a488-52c0ad437256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1414678" name="019ea688-9373-77b4-a026-473936236e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965403" name="019ea688-9373-77b4-a026-473936236ed6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6224613" name="019ea688-e919-7b3a-97e2-238a53760b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891139" name="019ea688-e919-7b3a-97e2-238a53760ba6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9077813" name="019ea688-ffdf-7fd0-995d-8e7189a6f4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300992" name="019ea688-ffdf-7fd0-995d-8e7189a6f42e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Weinkeller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8664258" name="019ea68d-7938-720c-8730-482c7f53c7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939588" name="019ea68d-7938-720c-8730-482c7f53c714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0527940" name="019ea68d-8b7e-70c7-a14d-a0864cdd30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296340" name="019ea68d-8b7e-70c7-a14d-a0864cdd30ea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Akkustikplatten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9726264" name="019ea722-30bb-70b5-bcd0-3f14d01711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249026" name="019ea722-30bb-70b5-bcd0-3f14d0171195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6414201" name="019ea722-5f8e-7e4e-a9d6-d14cf51713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691026" name="019ea722-5f8e-7e4e-a9d6-d14cf51713ad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6904074" name="019ea722-e978-76be-b9a7-60a4794186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083878" name="019ea722-e978-76be-b9a7-60a4794186b2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852181" name="019ea723-2130-7e14-9c42-ab4d50710e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155613" name="019ea723-2130-7e14-9c42-ab4d50710ead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9613383" name="019ea723-938e-7af4-bccb-cd6f60a29b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854515" name="019ea723-938e-7af4-bccb-cd6f60a29b29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6204361" name="019ea723-b929-75c6-877a-83619c0830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5176937" name="019ea723-b929-75c6-877a-83619c08305e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0431679" name="019ea724-c658-7910-b39d-fc5687b6d4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270837" name="019ea724-c658-7910-b39d-fc5687b6d45a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4420550" name="019ea725-057a-7f77-9b3b-7c9b659f17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441913" name="019ea725-057a-7f77-9b3b-7c9b659f175c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6529827" name="019ea725-c6c2-78a2-9d28-51cc1b3acc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931221" name="019ea725-c6c2-78a2-9d28-51cc1b3acc9a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2077152" name="019ea725-e393-7f97-8ceb-4b53043fe3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648194" name="019ea725-e393-7f97-8ceb-4b53043fe3b1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4641848" name="019ea726-83e4-7298-8127-23f055dde0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946894" name="019ea726-83e4-7298-8127-23f055dde0c0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4270174" name="019ea726-97ea-7e3d-8a02-94533cdb69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701039" name="019ea726-97ea-7e3d-8a02-94533cdb698b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7098168" name="019ea726-fe79-71dc-adff-9695656051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916154" name="019ea726-fe79-71dc-adff-969565605178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7055840" name="019ea727-12f5-72dc-9afa-2275bdc137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330110" name="019ea727-12f5-72dc-9afa-2275bdc137d0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1.Stock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2249925" name="019ea728-c5db-7a5a-a844-2a25988c93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968646" name="019ea728-c5db-7a5a-a844-2a25988c936b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7781741" name="019ea729-4ef8-7f45-9132-56c4f4b3f6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739847" name="019ea729-4ef8-7f45-9132-56c4f4b3f646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1.Stock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9670026" name="019ea729-befa-7bba-aaa0-168d340d1a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171589" name="019ea729-befa-7bba-aaa0-168d340d1a96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5115417" name="019ea729-fecd-7cac-afc7-76fbcc9f48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767837" name="019ea729-fecd-7cac-afc7-76fbcc9f487c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Akkustikplatten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1383280" name="019ea72b-6caf-781b-9177-90dcfb9fc9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606239" name="019ea72b-6caf-781b-9177-90dcfb9fc92c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3734351" name="019ea72b-c496-7412-9c26-dae2b16af2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22829" name="019ea72b-c496-7412-9c26-dae2b16af26f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9545082" name="019ea72c-7fc5-741f-95e8-9cd2a55d12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512042" name="019ea72c-7fc5-741f-95e8-9cd2a55d121d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7255616" name="019ea72c-a90f-7e9b-9664-39bdc7748b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776004" name="019ea72c-a90f-7e9b-9664-39bdc7748bc0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0718014" name="019ea72d-3872-730f-be70-24b74edecd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371473" name="019ea72d-3872-730f-be70-24b74edecd5d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6924648" name="019ea72d-60b1-7f32-abed-a3b4234efa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793741" name="019ea72d-60b1-7f32-abed-a3b4234efa8c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8009473" name="019ea72d-a28e-7287-8b00-2aa2dd4d29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047856" name="019ea72d-a28e-7287-8b00-2aa2dd4d29dc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7644730" name="019ea72d-cd13-7fbe-a581-f1492f3650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748535" name="019ea72d-cd13-7fbe-a581-f1492f365029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9484525" name="019ea737-6d86-74f7-bf5c-ba3a6037c4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456898" name="019ea737-6d86-74f7-bf5c-ba3a6037c4b4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8806376" name="019ea737-bb90-7d03-b9ac-bf16209f17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087828" name="019ea737-bb90-7d03-b9ac-bf16209f17e7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0167921" name="019ea739-3546-76d1-8219-a6b37770b7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990642" name="019ea739-3546-76d1-8219-a6b37770b781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2635985" name="019ea739-4ca8-7c93-80eb-bf4c31f467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016350" name="019ea739-4ca8-7c93-80eb-bf4c31f46735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210165" name="019ea739-8586-7349-87fa-9cb6068648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776461" name="019ea739-8586-7349-87fa-9cb6068648ff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9625350" name="019ea739-98a3-750a-b4ca-456711976e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968181" name="019ea739-98a3-750a-b4ca-456711976e6a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3396793" name="019ea73a-3097-7f0d-8922-e9341e0c63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278809" name="019ea73a-3097-7f0d-8922-e9341e0c631c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0152954" name="019ea73a-4031-7fdf-a041-6d0fced9ab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227332" name="019ea73a-4031-7fdf-a041-6d0fced9ab8d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2201737" name="019ea741-5cf5-7ef9-bacd-b97b819dd6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017919" name="019ea741-5cf5-7ef9-bacd-b97b819dd6e2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2871238" name="019ea741-6d4e-7bd0-8c2c-59fcb493ef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494849" name="019ea741-6d4e-7bd0-8c2c-59fcb493ef7f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6852511" name="019ea742-551f-7be9-8123-48be36ffa1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91971" name="019ea742-551f-7be9-8123-48be36ffa1ab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7286167" name="019ea742-66dd-7ee8-998d-5e22ea8684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917138" name="019ea742-66dd-7ee8-998d-5e22ea86841a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2034645" name="019ea742-abf7-7e3a-ba3d-0eb35a416f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768148" name="019ea742-abf7-7e3a-ba3d-0eb35a416fc3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069685" name="019ea742-d2ec-7db7-ab2d-2704199b6b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644685" name="019ea742-d2ec-7db7-ab2d-2704199b6b82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1065349" name="019ea743-614a-78ca-be58-9dca5c4c89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451807" name="019ea743-614a-78ca-be58-9dca5c4c8996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3075760" name="019ea743-7ed7-781f-80cf-22a07c01f5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129752" name="019ea743-7ed7-781f-80cf-22a07c01f554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178943" name="019ea744-2d24-70ff-8771-bd95f0fab8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18718" name="019ea744-2d24-70ff-8771-bd95f0fab80a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435305" name="019ea744-427a-7fbf-9f17-fd633f4489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7058416" name="019ea744-427a-7fbf-9f17-fd633f4489c5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1.Stock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6082854" name="019ea744-b77f-7ba1-9ba3-e875052395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184302" name="019ea744-b77f-7ba1-9ba3-e8750523954c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1016762" name="019ea744-de28-7cb4-a90c-8a3bf60038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780229" name="019ea744-de28-7cb4-a90c-8a3bf60038a4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1.Stock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7154023" name="019ea745-5266-7546-9431-50b48aeaa8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261022" name="019ea745-5266-7546-9431-50b48aeaa8a5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9749379" name="019ea745-6c34-7280-90c8-19410c28e8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887361" name="019ea745-6c34-7280-90c8-19410c28e8fd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3664215" name="019ea753-70f7-74b3-a879-ad4528c9e8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5490627" name="019ea753-70f7-74b3-a879-ad4528c9e8ec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0375378" name="019ea754-4993-762f-b92a-685cc32d58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61737" name="019ea754-4993-762f-b92a-685cc32d581a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6523049" name="019ea755-0a18-76eb-bf86-cd893347ea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241737" name="019ea755-0a18-76eb-bf86-cd893347ea47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1539054" name="019ea755-1503-7307-a7b3-8dc5f5afbe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883164" name="019ea755-1503-7307-a7b3-8dc5f5afbe9f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Spritzmassen</w:t>
            </w:r>
          </w:p>
          <w:p>
            <w:pPr>
              <w:spacing w:before="0" w:after="0"/>
            </w:pPr>
            <w:r>
              <w:t>Träger Brandschutz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2393160" name="019ea755-766e-71ec-bb22-89a360b92e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824931" name="019ea755-766e-71ec-bb22-89a360b92e13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7208192" name="019ea758-d0a5-7cf4-8e09-1566e380f0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734265" name="019ea758-d0a5-7cf4-8e09-1566e380f0a1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4930519" name="019ea75b-38b4-76ca-872f-d45efa5bc5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2216835" name="019ea75b-38b4-76ca-872f-d45efa5bc5a8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5596063" name="019ea75b-8284-7c88-acca-8e27077f86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989086" name="019ea75b-8284-7c88-acca-8e27077f864d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539139" name="019ea75b-f8f4-70cc-94d5-ddde3de202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934694" name="019ea75b-f8f4-70cc-94d5-ddde3de20286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3169143" name="019ea75c-1060-79ce-905b-7053161351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163147" name="019ea75c-1060-79ce-905b-70531613511b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Spritzmassen</w:t>
            </w:r>
          </w:p>
          <w:p>
            <w:pPr>
              <w:spacing w:before="0" w:after="0"/>
            </w:pPr>
            <w:r>
              <w:t>Träger Brandschutz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8015745" name="019ea75c-639b-7e25-8bca-065699a89a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766854" name="019ea75c-639b-7e25-8bca-065699a89a6f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7972372" name="019ea75c-9ae2-7721-9a48-9025f0bb88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437028" name="019ea75c-9ae2-7721-9a48-9025f0bb88e2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38889" name="019ea75e-30a2-7da3-818d-b76e04a877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399347" name="019ea75e-30a2-7da3-818d-b76e04a87727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1855825" name="019ea75e-709a-73fd-8ead-c325f84b30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088661" name="019ea75e-709a-73fd-8ead-c325f84b30c4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2721582" name="019ea75f-3e0a-70f2-a8d0-338340b6a4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999292" name="019ea75f-3e0a-70f2-a8d0-338340b6a46b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2989399" name="019ea75f-5602-7dc5-b3a8-c365badfb7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828560" name="019ea75f-5602-7dc5-b3a8-c365badfb7ef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Spritzmassen</w:t>
            </w:r>
          </w:p>
          <w:p>
            <w:pPr>
              <w:spacing w:before="0" w:after="0"/>
            </w:pPr>
            <w:r>
              <w:t>Träger Brandschutz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4628217" name="019ea75f-a873-75a8-84dd-1ffe0af51f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497479" name="019ea75f-a873-75a8-84dd-1ffe0af51ffc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975256"/>
                  <wp:effectExtent l="0" t="0" r="0" b="0"/>
                  <wp:docPr id="1646659412" name="019ea761-abde-7de7-bc52-36f2c22726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880050" name="019ea761-abde-7de7-bc52-36f2c2272651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975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Seminarraum 2, 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9072290" name="019ea76f-51c7-798c-abef-e6ca7d5897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17536" name="019ea76f-51c7-798c-abef-e6ca7d589760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8949307" name="019ea76f-6732-7f79-8055-291fe851fa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2441859" name="019ea76f-6732-7f79-8055-291fe851fa70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Seminarraum 2, 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9410571" name="019ea770-6d41-7ceb-a67c-fb6ed21263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52718" name="019ea770-6d41-7ceb-a67c-fb6ed2126357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1233713" name="019ea770-9304-70fd-8124-4643f850e9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034524" name="019ea770-9304-70fd-8124-4643f850e968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Seminarraum 2, 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Spritzmassen</w:t>
            </w:r>
          </w:p>
          <w:p>
            <w:pPr>
              <w:spacing w:before="0" w:after="0"/>
            </w:pPr>
            <w:r>
              <w:t>Träger Brandschutz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4211096" name="019ea770-dc4b-72a6-9ecf-9222abddf6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938017" name="019ea770-dc4b-72a6-9ecf-9222abddf692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1447707" name="019ea771-73ee-7c2b-a23c-dd1eac5acb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72867" name="019ea771-73ee-7c2b-a23c-dd1eac5acb6b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Seminarraum 2, 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7626190" name="019ea772-208c-77cd-812d-f73b25fdf2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210056" name="019ea772-208c-77cd-812d-f73b25fdf2d5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4604353" name="019ea772-4188-7ff9-9f5b-93f415bdde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311602" name="019ea772-4188-7ff9-9f5b-93f415bdde17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Seminarraum 2, 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9738759" name="019ea772-8a2f-79eb-8fb1-43a2c01328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981471" name="019ea772-8a2f-79eb-8fb1-43a2c013280d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8188319" name="019ea772-b711-72c8-81f7-a9b0d90dc2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544022" name="019ea772-b711-72c8-81f7-a9b0d90dc26c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Seminarraum 2, 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9658064" name="019ea773-22f5-7ab2-8271-fc20ce9dca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69605" name="019ea773-22f5-7ab2-8271-fc20ce9dca73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2535240" name="019ea773-3ab1-7f7e-89e0-fd1171d9d8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496371" name="019ea773-3ab1-7f7e-89e0-fd1171d9d8b5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1814239" name="019ea779-03cf-7dd7-8847-3fadb94965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1659" name="019ea779-03cf-7dd7-8847-3fadb9496514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4248311" name="019ea779-1a09-70e4-8e2b-0ed064c37b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697733" name="019ea779-1a09-70e4-8e2b-0ed064c37b87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5000628" name="019ea77b-00da-746b-ad06-a875f52d0b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202793" name="019ea77b-00da-746b-ad06-a875f52d0b56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0708532" name="019ea77b-1235-743e-bec4-6fbb2d7282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468929" name="019ea77b-1235-743e-bec4-6fbb2d728232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8144970" name="019ea77b-5ad0-77ef-87c1-693210080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809131" name="019ea77b-5ad0-77ef-87c1-69321008071a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6509344" name="019ea77b-6c5f-7ba1-984c-dcfabc96f4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283930" name="019ea77b-6c5f-7ba1-984c-dcfabc96f4f0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Spritzmassen</w:t>
            </w:r>
          </w:p>
          <w:p>
            <w:pPr>
              <w:spacing w:before="0" w:after="0"/>
            </w:pPr>
            <w:r>
              <w:t>Träger Brandschutz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3580154" name="019ea77d-9ba6-709f-98b2-65d2e5b3c0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845064" name="019ea77d-9ba6-709f-98b2-65d2e5b3c01b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975256"/>
                  <wp:effectExtent l="0" t="0" r="0" b="0"/>
                  <wp:docPr id="1856138077" name="019ea77d-ce6e-73f9-9f21-b0cc581e3c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325727" name="019ea77d-ce6e-73f9-9f21-b0cc581e3c4d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975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Wohnung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4848621" name="019ea792-eaf6-754c-9f4b-8d03a8c72b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918451" name="019ea792-eaf6-754c-9f4b-8d03a8c72bc7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8364316" name="019ea793-07e7-7b71-8c14-e48e805180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347201" name="019ea793-07e7-7b71-8c14-e48e805180e3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Wohnung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0099132" name="019ea793-f44b-798b-9818-4238009e8b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140298" name="019ea793-f44b-798b-9818-4238009e8b8a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0274372" name="019ea794-08a7-796d-a63c-4af8f0a7b9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988915" name="019ea794-08a7-796d-a63c-4af8f0a7b9a4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Wohnung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7544614" name="019ea794-4451-7f87-9521-339a085a7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59564" name="019ea794-4451-7f87-9521-339a085a7ccf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2922940" name="019ea794-7943-747a-bf93-fb64a0c5ab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408490" name="019ea794-7943-747a-bf93-fb64a0c5abd8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1254381" name="019ea797-5f02-76ff-9c89-3895621b7d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410280" name="019ea797-5f02-76ff-9c89-3895621b7db9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2887893" name="019ea797-76c8-7c9d-a4bd-63f97f6963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931332" name="019ea797-76c8-7c9d-a4bd-63f97f69639d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5747789" name="019ea798-3d72-71e4-a62b-9836a3665a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731184" name="019ea798-3d72-71e4-a62b-9836a3665a7d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0033879" name="019ea798-a82b-7eb5-b0c9-4ca8bf3961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136069" name="019ea798-a82b-7eb5-b0c9-4ca8bf396199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Wohnung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4738074" name="019ea799-4df8-71d7-a299-a79c4dbcca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588076" name="019ea799-4df8-71d7-a299-a79c4dbccae0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7293735" name="019ea799-5da2-7a23-9962-d0a6028732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418620" name="019ea799-5da2-7a23-9962-d0a6028732ae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Wohnung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9454453" name="019ea799-d8df-7d60-9683-81d3562472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838667" name="019ea799-d8df-7d60-9683-81d35624725e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162769" name="019ea799-ef1f-7554-9159-8bc64e0ae3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911172" name="019ea799-ef1f-7554-9159-8bc64e0ae38a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Wohnung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8763562" name="019ea79a-5b54-762d-8818-7f08ee82d8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915957" name="019ea79a-5b54-762d-8818-7f08ee82d8fb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8528440" name="019ea79a-7229-7095-a54c-56d23f8f73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762534" name="019ea79a-7229-7095-a54c-56d23f8f73b1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Wohnung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5522601" name="019ea79a-c052-7cd6-994b-10b29cc004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481468" name="019ea79a-c052-7cd6-994b-10b29cc004ab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8345239" name="019ea79a-dabb-7bf5-910c-33f6d9bf6f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754844" name="019ea79a-dabb-7bf5-910c-33f6d9bf6f24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7508512" name="019ea79c-5092-7b72-b107-d98a33e7e1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937008" name="019ea79c-5092-7b72-b107-d98a33e7e13d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6775091" name="019ea79c-a744-7827-879f-d92d2403d4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936816" name="019ea79c-a744-7827-879f-d92d2403d487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1765937" name="019ea7bb-26dd-755f-9f15-362483497e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733521" name="019ea7bb-26dd-755f-9f15-362483497e38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0345823" name="019ea7bb-9560-7b92-826c-b79aa7ec6f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683587" name="019ea7bb-9560-7b92-826c-b79aa7ec6fd9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0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Hotel Bahnhofstrasse 5, Möriken-Wildegg </w:t>
          </w:r>
        </w:p>
        <w:p>
          <w:pPr>
            <w:spacing w:before="0" w:after="0"/>
          </w:pPr>
          <w:r>
            <w:t>971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media/document_image_rId200.jpeg" Type="http://schemas.openxmlformats.org/officeDocument/2006/relationships/image" Id="rId200"/>
    <Relationship Target="media/document_image_rId201.jpeg" Type="http://schemas.openxmlformats.org/officeDocument/2006/relationships/image" Id="rId201"/>
    <Relationship Target="media/document_image_rId202.jpeg" Type="http://schemas.openxmlformats.org/officeDocument/2006/relationships/image" Id="rId202"/>
    <Relationship Target="media/document_image_rId203.jpeg" Type="http://schemas.openxmlformats.org/officeDocument/2006/relationships/image" Id="rId203"/>
    <Relationship Target="media/document_image_rId204.jpeg" Type="http://schemas.openxmlformats.org/officeDocument/2006/relationships/image" Id="rId204"/>
    <Relationship Target="media/document_image_rId205.jpeg" Type="http://schemas.openxmlformats.org/officeDocument/2006/relationships/image" Id="rId205"/>
    <Relationship Target="footer.xml" Type="http://schemas.openxmlformats.org/officeDocument/2006/relationships/footer" Id="rId20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