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Wilenstrasse 183, Freienbach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71301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50246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