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3170933" name="019eb189-3ce1-77fb-95ef-e252520e1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235935" name="019eb189-3ce1-77fb-95ef-e252520e1ba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489117" name="019eb189-50a1-7a36-9ebb-a43f0d750b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190990" name="019eb189-50a1-7a36-9ebb-a43f0d750bb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151674" name="019eb18a-3fde-7d62-8621-ffdd86bede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369290" name="019eb18a-3fde-7d62-8621-ffdd86beded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30710" name="019eb18a-8325-7c5e-844f-6475dc60df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184426" name="019eb18a-8325-7c5e-844f-6475dc60dfb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/ Küche </w:t>
            </w:r>
          </w:p>
          <w:p>
            <w:pPr>
              <w:spacing w:before="0" w:after="0"/>
            </w:pPr>
            <w:r>
              <w:t>EG/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00478" name="019eb18c-7a50-7040-8882-c3286e5d5a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657854" name="019eb18c-7a50-7040-8882-c3286e5d5aa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067184" name="019eb18f-b49a-75b8-be27-de475b800a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449665" name="019eb18f-b49a-75b8-be27-de475b800a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/ Küche </w:t>
            </w:r>
          </w:p>
          <w:p>
            <w:pPr>
              <w:spacing w:before="0" w:after="0"/>
            </w:pPr>
            <w:r>
              <w:t>EG/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0420446" name="019eb18d-fd38-70bb-a9c5-dd4e4d1e24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107813" name="019eb18d-fd38-70bb-a9c5-dd4e4d1e24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16135" name="019eb190-4a32-7f79-ba96-f2babe7077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985997" name="019eb190-4a32-7f79-ba96-f2babe70773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5923185" name="019eb198-14ca-7298-87e0-1a394a0b95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699981" name="019eb198-14ca-7298-87e0-1a394a0b951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3739516" name="019eb198-b3f9-7145-8eb4-240d57dee3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238009" name="019eb198-b3f9-7145-8eb4-240d57dee34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84006" name="019eb19a-c158-764a-8294-47079cd6fa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724071" name="019eb19a-c158-764a-8294-47079cd6fa5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440071" name="019eb19a-d2a3-7964-bcf4-993be4c411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297192" name="019eb19a-d2a3-7964-bcf4-993be4c411f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454537" name="019eb19c-682c-76f5-90ce-5c2de2dbd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302107" name="019eb19c-682c-76f5-90ce-5c2de2dbd06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94087" name="019eb19c-dfb0-772d-af17-03dc20dc3b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715935" name="019eb19c-dfb0-772d-af17-03dc20dc3b5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9124" name="019eb198-dcfd-7ccb-937e-4a983ac702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497094" name="019eb198-dcfd-7ccb-937e-4a983ac702b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7918105" name="019eb19f-6b0a-781f-88af-e176f0559e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91760" name="019eb19f-6b0a-781f-88af-e176f0559e3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685442" name="019eb199-3054-78a3-85a2-53dbf56fbe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427153" name="019eb199-3054-78a3-85a2-53dbf56fbe0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703079" name="019eb1a7-2d83-7704-9ba5-c366041df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874180" name="019eb1a7-2d83-7704-9ba5-c366041df6c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3668559" name="019eb199-79d8-7aad-9053-f9144ae706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834863" name="019eb199-79d8-7aad-9053-f9144ae7065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7392215" name="019eb1ab-dc87-71aa-8629-61e4702b9c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789796" name="019eb1ab-dc87-71aa-8629-61e4702b9cf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5179" name="019eb1ac-9d18-7eaf-8926-13308b3d8b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958131" name="019eb1ac-9d18-7eaf-8926-13308b3d8b0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306309" name="019eb1ad-1538-7b4f-808c-1dfbb3dd4b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951075" name="019eb1ad-1538-7b4f-808c-1dfbb3dd4bb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7526845" name="019eb1ae-aa7a-74eb-8743-85d8aa9eb6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918539" name="019eb1ae-aa7a-74eb-8743-85d8aa9eb61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477003" name="019eb1b0-fd4d-795e-9568-da387a6f2b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141771" name="019eb1b0-fd4d-795e-9568-da387a6f2b1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376148" name="019eb1b3-0a20-77ce-9aa0-da98544e8e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498013" name="019eb1b3-0a20-77ce-9aa0-da98544e8e5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466908" name="019eb1b4-4dbe-71b2-ab2e-cfe79d9ac9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871651" name="019eb1b4-4dbe-71b2-ab2e-cfe79d9ac90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058601" name="019eb1b5-6cdb-715c-9441-61a050035c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979260" name="019eb1b5-6cdb-715c-9441-61a050035cc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500464" name="019eb1b5-a5df-7b48-b72b-2e5b8a962e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223099" name="019eb1b5-a5df-7b48-b72b-2e5b8a962e6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Wilenstrasse 183, Freienbach</w:t>
          </w:r>
        </w:p>
        <w:p>
          <w:pPr>
            <w:spacing w:before="0" w:after="0"/>
          </w:pPr>
          <w:r>
            <w:t>897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