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Ringstrasse 20, 5412 Turgi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956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99613553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4987936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