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xvml="urn:schemas-microsoft-com:office:excel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xvml="urn:schemas-microsoft-com:office:excel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xvml="urn:schemas-microsoft-com:office:excel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Ringstrasse 20, 5412 Turgi</w:t>
          </w:r>
        </w:p>
        <w:p>
          <w:pPr>
            <w:spacing w:before="0" w:after="0"/>
          </w:pPr>
          <w:r>
            <w:t>956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xvml="urn:schemas-microsoft-com:office:excel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xvml="urn:schemas-microsoft-com:office:excel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