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453003" name="019e9191-d9f2-7ea6-8226-c88403120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186396" name="019e9191-d9f2-7ea6-8226-c88403120fe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821565" name="019e9191-edc6-74b4-8429-8db6030cf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037188" name="019e9191-edc6-74b4-8429-8db6030cffb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077354" name="019e9194-814d-7b1a-b7e8-e11d66780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554088" name="019e9194-814d-7b1a-b7e8-e11d66780b6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117187" name="019e9194-9ee3-795d-814e-e81ebf471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262670" name="019e9194-9ee3-795d-814e-e81ebf471c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722502" name="019e9195-3423-7500-aa9e-4da0a038f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678425" name="019e9195-3423-7500-aa9e-4da0a038f56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812604" name="019e9196-cc3a-7568-b69d-877fc39dd0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124890" name="019e9196-cc3a-7568-b69d-877fc39dd0a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030361" name="019e9198-5189-73a6-8af1-75db2efaaa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117975" name="019e9198-5189-73a6-8af1-75db2efaaa2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1678916" name="019e9198-6c5f-796d-98f4-b7d410762f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310776" name="019e9198-6c5f-796d-98f4-b7d410762fe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377701" name="019e919a-30cb-7b13-8aa2-47817ec551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963755" name="019e919a-30cb-7b13-8aa2-47817ec551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077320" name="019e919a-5e2a-7b88-a403-7d64dd3f73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84338" name="019e919a-5e2a-7b88-a403-7d64dd3f734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886572" name="019e91a0-1d1f-7b69-a431-a454e11a24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715766" name="019e91a0-1d1f-7b69-a431-a454e11a241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404877" name="019e91a0-67f4-75ae-9f31-0526b31095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369805" name="019e91a0-67f4-75ae-9f31-0526b310959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356168" name="019e91a0-bbe5-7e54-a084-414d2237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695301" name="019e91a0-bbe5-7e54-a084-414d223789a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871706" name="019e91a0-cda2-7ab8-b7d4-4d9128145a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743215" name="019e91a0-cda2-7ab8-b7d4-4d9128145a1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7512" name="019e91a1-7ff8-7881-9621-df67f0e9fa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244476" name="019e91a1-7ff8-7881-9621-df67f0e9fa6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461572" name="019e91a1-98ca-701d-9b96-16cb0330e2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638362" name="019e91a1-98ca-701d-9b96-16cb0330e2d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946087" name="019e91a8-9386-7322-930f-7ec1a7dd05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29454" name="019e91a8-9386-7322-930f-7ec1a7dd054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2525332" name="019e91a8-a54d-7b56-af6c-a1145b6183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924246" name="019e91a8-a54d-7b56-af6c-a1145b6183a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116170" name="019e91a9-1e0b-71d2-a5ca-d86c67e6f9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436239" name="019e91a9-1e0b-71d2-a5ca-d86c67e6f9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435222" name="019e91a9-5165-79b9-9133-8e2107e60d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014829" name="019e91a9-5165-79b9-9133-8e2107e60d3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5277910" name="019e91ac-5a97-7096-bf4a-7a33c4275c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622081" name="019e91ac-5a97-7096-bf4a-7a33c4275c0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895297" name="019e91ac-7cec-7930-9537-519fbc4ae3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207568" name="019e91ac-7cec-7930-9537-519fbc4ae38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9802572" name="019e91ac-de69-7ebe-ae48-1d8f28debd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568906" name="019e91ac-de69-7ebe-ae48-1d8f28debd6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785534" name="019e91ac-ff4d-7c96-ba5a-ba243be10d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31288" name="019e91ac-ff4d-7c96-ba5a-ba243be10d4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555203" name="019e91ad-6ee2-7416-84e5-097fc7b13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950631" name="019e91ad-6ee2-7416-84e5-097fc7b13a5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6441623" name="019e91ad-94ff-728b-a865-3541f53e92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107238" name="019e91ad-94ff-728b-a865-3541f53e923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6460192" name="019e91b1-4379-7a61-a6a1-99e370a16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40858" name="019e91b1-4379-7a61-a6a1-99e370a1607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671357" name="019e91b1-5cc3-76a9-9306-06642e40a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635947" name="019e91b1-5cc3-76a9-9306-06642e40a0b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4620467" name="019e91b1-b6da-71a0-8c92-92da93dde9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958750" name="019e91b1-b6da-71a0-8c92-92da93dde97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4934" name="019e91b1-ce63-7866-af73-c89ab0efc1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148803" name="019e91b1-ce63-7866-af73-c89ab0efc15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Ringstrasse 20, 5412 Turgi</w:t>
          </w:r>
        </w:p>
        <w:p>
          <w:pPr>
            <w:spacing w:before="0" w:after="0"/>
          </w:pPr>
          <w:r>
            <w:t>956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