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Gartenhaus Meisenstrasse 2,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954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439845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152605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