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Kaninchenstall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3877020" name="019e82e5-1512-75fc-8beb-19194ef487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93497" name="019e82e5-1512-75fc-8beb-19194ef4877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1016139" name="019e82e5-4f06-74b9-8bfa-5f280a57a4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524154" name="019e82e5-4f06-74b9-8bfa-5f280a57a43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644154" name="019e8bfb-a7c4-73b9-a13c-f3170b09d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2167571" name="019e8bfb-a7c4-73b9-a13c-f3170b09d48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521774" name="019e8bfb-cdaa-756a-9f45-df9280927d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6520846" name="019e8bfb-cdaa-756a-9f45-df9280927de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