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8752107" name="019eac2a-4595-76c9-9696-4987510514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997530" name="019eac2a-4595-76c9-9696-4987510514a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0524649" name="019eac2a-8ea4-7739-89b9-57a03951b7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970821" name="019eac2a-8ea4-7739-89b9-57a03951b7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17998790" name="019eac2d-a1fe-78b1-9590-0529db0af0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864405" name="019eac2d-a1fe-78b1-9590-0529db0af0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0129326" name="019eac2d-e89d-7ec7-a88a-947cdce38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639061" name="019eac2d-e89d-7ec7-a88a-947cdce387b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74379088" name="019eac34-8dd3-7e91-b64c-d3e909ce10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598890" name="019eac34-8dd3-7e91-b64c-d3e909ce109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271126" name="019eac34-c084-7ae8-8bfd-052a7ca3f6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039257" name="019eac34-c084-7ae8-8bfd-052a7ca3f6e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4381323" name="019eac35-dcb0-7eb0-90af-da34cf07fc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383759" name="019eac35-dcb0-7eb0-90af-da34cf07fc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967551" name="019eac36-0693-7a8a-a340-1aea7b24af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657889" name="019eac36-0693-7a8a-a340-1aea7b24af9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95654784" name="019eac42-389a-74ad-b778-d5c097d01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663056" name="019eac42-389a-74ad-b778-d5c097d01b9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08694" name="019eac42-669b-713b-95d8-b1125c76e2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71596" name="019eac42-669b-713b-95d8-b1125c76e26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25101501" name="019eac49-b514-78d5-9919-80fa8de1a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70951" name="019eac49-b514-78d5-9919-80fa8de1ad7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772295" name="019eac49-c65e-702c-ac0e-7bc57465b0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364171" name="019eac49-c65e-702c-ac0e-7bc57465b0d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64190189" name="019eac53-2f0c-7e23-9660-581d973e3e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785514" name="019eac53-2f0c-7e23-9660-581d973e3e4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481636" name="019eac53-5af7-7b1e-8522-fd8ab2fb3a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394814" name="019eac53-5af7-7b1e-8522-fd8ab2fb3aa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63390994" name="019eac60-46ad-7bb9-b0b8-d2e0a096ae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498622" name="019eac60-46ad-7bb9-b0b8-d2e0a096ae6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640430" name="019eac60-69f2-76a5-b1f7-9c73f8af71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126394" name="019eac60-69f2-76a5-b1f7-9c73f8af717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33068897" name="019eac61-7cdc-748b-9c80-906638d814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013418" name="019eac61-7cdc-748b-9c80-906638d8145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617570" name="019eac61-c702-7e06-927b-7010e3ce3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258668" name="019eac61-c702-7e06-927b-7010e3ce37f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Dachabdeckung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61376697" name="019eac64-ef2e-7d42-86f2-09ed08bc48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445350" name="019eac64-ef2e-7d42-86f2-09ed08bc483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5281763" name="019eac65-5c6d-7245-a011-2e7b6f09aa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770519" name="019eac65-5c6d-7245-a011-2e7b6f09aa3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Gassenackerweg 12, 4223 Blauen</w:t>
          </w:r>
        </w:p>
        <w:p>
          <w:pPr>
            <w:spacing w:before="0" w:after="0"/>
          </w:pPr>
          <w:r>
            <w:t>DN 952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