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35, 6287 Aesch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6167447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100164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