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Treppenhaus/ Schlafzimmer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0501661" name="019eab4d-9640-795f-9701-2cd415c74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601379" name="019eab4d-9640-795f-9701-2cd415c7489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665082" name="019eab4e-3425-7d5d-bfae-21256ac5bd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00225" name="019eab4e-3425-7d5d-bfae-21256ac5bd9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0395526" name="019eab52-ce75-7486-bf23-4e66d11d8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493769" name="019eab52-ce75-7486-bf23-4e66d11d8b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138143" name="019eab53-0e2f-7ac3-8312-b9db070ce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526842" name="019eab53-0e2f-7ac3-8312-b9db070ceb7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9730161" name="019eab54-8818-71a5-8061-c82e9799e5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86626" name="019eab54-8818-71a5-8061-c82e9799e50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247397" name="019eab54-ca18-7dd2-9f66-82aadf7c74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174650" name="019eab54-ca18-7dd2-9f66-82aadf7c74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4098090" name="019eab74-d2d1-780b-aaca-d0cf6d888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897277" name="019eab74-d2d1-780b-aaca-d0cf6d8885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160920" name="019eab75-1ee2-7acb-9e22-f5fcd2cac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181492" name="019eab75-1ee2-7acb-9e22-f5fcd2cace3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243068" name="019eab75-b335-747b-82a5-32a29ff27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204837" name="019eab75-b335-747b-82a5-32a29ff271e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442043" name="019eab75-fa83-7d36-9508-ddebf19aa3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032741" name="019eab75-fa83-7d36-9508-ddebf19aa34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Wintergarten/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257832" name="019eab77-3e53-701f-8a39-1a09ec5a8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292458" name="019eab77-3e53-701f-8a39-1a09ec5a83b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705285" name="019eab77-7d32-7cfd-8fe1-9f7d365ab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607602" name="019eab77-7d32-7cfd-8fe1-9f7d365abc5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462002" name="019eab78-e9fe-73bd-8738-3c8f3e860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254187" name="019eab78-e9fe-73bd-8738-3c8f3e86096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03433740" name="019eab79-1dba-7cee-adf7-6b3baeffe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170909" name="019eab79-1dba-7cee-adf7-6b3baeffe5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33435413" name="019eab7a-22ae-71f8-93f0-7c6a7b876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574013" name="019eab7a-22ae-71f8-93f0-7c6a7b87658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443776" name="019eab7a-57c8-7a19-83aa-ab7cc3cce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031523" name="019eab7a-57c8-7a19-83aa-ab7cc3cce2b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1405398" name="019eab7b-8397-702b-87de-82afd565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624731" name="019eab7b-8397-702b-87de-82afd5657b0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6274765" name="019eab7b-b37e-7589-b773-20db835599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780086" name="019eab7b-b37e-7589-b773-20db835599f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418549" name="019eab7d-50f0-7eef-b4f6-6e10877b4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636394" name="019eab7d-50f0-7eef-b4f6-6e10877b48f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951652" name="019eab7d-b1ad-7ada-9c15-7be0de308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25426" name="019eab7d-b1ad-7ada-9c15-7be0de30840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93346496" name="019eab85-5659-7a24-8679-e6f7e55a2b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277479" name="019eab85-5659-7a24-8679-e6f7e55a2b9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54300948" name="019eab85-8d8b-7821-8ad2-29f1bda5ad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665854" name="019eab85-8d8b-7821-8ad2-29f1bda5ad8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408387" name="019eab87-1d9f-7c5d-8538-73cba92d0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09807" name="019eab87-1d9f-7c5d-8538-73cba92d0b1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084818" name="019eab87-5ce4-743f-a9d1-7d57166c6b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050465" name="019eab87-5ce4-743f-a9d1-7d57166c6bf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0010842" name="019eab88-3d06-7509-ab3f-652b366176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008490" name="019eab88-3d06-7509-ab3f-652b366176f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072023" name="019eab88-80e4-7437-81d1-529bdfdc42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305791" name="019eab88-80e4-7437-81d1-529bdfdc420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663079" name="019eab97-6020-7604-8585-457744f4b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332181" name="019eab97-6020-7604-8585-457744f4b10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044200" name="019eab97-b9b4-7bec-b6fe-be32f61ae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176206" name="019eab97-b9b4-7bec-b6fe-be32f61aee0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8177694" name="019eab99-556a-7062-921b-31bfca9c8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552491" name="019eab99-556a-7062-921b-31bfca9c835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189489" name="019eab99-9afb-740b-95de-5d51021057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17209" name="019eab99-9afb-740b-95de-5d510210575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359229" name="019eab9d-b916-7d9d-81dd-92c9d24a5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487408" name="019eab9d-b916-7d9d-81dd-92c9d24a5a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367691" name="019eab9d-e4c3-71e0-9860-19d48e6876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159088" name="019eab9d-e4c3-71e0-9860-19d48e6876c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35, 6287 Aesch</w:t>
          </w:r>
        </w:p>
        <w:p>
          <w:pPr>
            <w:spacing w:before="0" w:after="0"/>
          </w:pPr>
          <w:r>
            <w:t>DN 928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