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Rottenschwilerstrasse 4b, 8918 Unterlunkhofen</w:t>
          </w:r>
        </w:p>
        <w:p>
          <w:pPr>
            <w:spacing w:before="0" w:after="0"/>
          </w:pPr>
          <w:r>
            <w:t>DN 944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