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MFH. Rottenschwilerstrasse 4b, 8918 Unterlunkhofen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DN 944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19525" cy="2880000"/>
            <wp:effectExtent l="0" t="0" r="0" b="0"/>
            <wp:docPr id="1693116056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902826140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19525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