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3. OG Rechts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452546150" name="019ea818-1c5b-77a3-a3e3-88fa52e484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7130554" name="019ea818-1c5b-77a3-a3e3-88fa52e484f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68777200" name="019ea818-74ff-736b-9989-a7caef31381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6908675" name="019ea818-74ff-736b-9989-a7caef31381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3. OG Rechts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98589704" name="019ea819-b45f-7531-9cfd-15e758d488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6979371" name="019ea819-b45f-7531-9cfd-15e758d4887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826739" name="019ea819-ffe5-7b9f-ab09-1c0524639ee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452185" name="019ea819-ffe5-7b9f-ab09-1c0524639ee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3. OG Rechts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64226076" name="019ea81a-b89b-7c02-9890-ef359e3636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8280565" name="019ea81a-b89b-7c02-9890-ef359e3636b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03631469" name="019ea81a-ee3e-7dc0-a6d7-c763431e08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3806219" name="019ea81a-ee3e-7dc0-a6d7-c763431e08a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Küche/ Wohnzimmer </w:t>
            </w:r>
          </w:p>
          <w:p>
            <w:pPr>
              <w:spacing w:before="0" w:after="0"/>
            </w:pPr>
            <w:r>
              <w:t>3. OG Rechts 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11612779" name="019ea81b-cd87-7aaa-917e-cff0e7074c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6373658" name="019ea81b-cd87-7aaa-917e-cff0e7074c2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18632191" name="019ea81b-f285-7a93-8075-efae9e30e5f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2508510" name="019ea81b-f285-7a93-8075-efae9e30e5f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Küche/ Wohnzimmer </w:t>
            </w:r>
          </w:p>
          <w:p>
            <w:pPr>
              <w:spacing w:before="0" w:after="0"/>
            </w:pPr>
            <w:r>
              <w:t>3. OG Rechts </w:t>
            </w:r>
          </w:p>
          <w:p>
            <w:pPr>
              <w:spacing w:before="0" w:after="0"/>
            </w:pPr>
            <w:r>
              <w:t>Sockel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71850301" name="019ea81d-3ca7-77c6-aff4-9a4958054d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6200116" name="019ea81d-3ca7-77c6-aff4-9a4958054d0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34329971" name="019ea81d-78bf-7559-b4d1-f6732c3d0e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6224089" name="019ea81d-78bf-7559-b4d1-f6732c3d0e7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3. OG Rechts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01169396" name="019ea81e-5399-7bfe-81c7-fcdb323aab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1282930" name="019ea81e-5399-7bfe-81c7-fcdb323aabc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1032240" name="019ea81e-7fd0-7850-820e-a2873b525f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0625745" name="019ea81e-7fd0-7850-820e-a2873b525f49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3. OG Rechts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83749334" name="019ea81f-28fa-7ff8-bee2-d46610f0a1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5472559" name="019ea81f-28fa-7ff8-bee2-d46610f0a14e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90716617" name="019ea81f-6aaf-7e8a-a1b5-6c437b8174d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6060943" name="019ea81f-6aaf-7e8a-a1b5-6c437b8174dc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3. OG Rechts 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91739624" name="019ea820-3441-7a70-b33b-427d411d3d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148400" name="019ea820-3441-7a70-b33b-427d411d3ded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2022831" name="019ea820-7d6f-7908-a427-e8e83e5564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539679" name="019ea820-7d6f-7908-a427-e8e83e55641f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Rottenschwilerstrasse 4b, 8918 Unterlunkhofen</w:t>
          </w:r>
        </w:p>
        <w:p>
          <w:pPr>
            <w:spacing w:before="0" w:after="0"/>
          </w:pPr>
          <w:r>
            <w:t>DN 944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