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gelblichen Kleber 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Herrenhölzli 4, Magden</w:t>
          </w:r>
        </w:p>
        <w:p>
          <w:pPr>
            <w:spacing w:before="0" w:after="0"/>
          </w:pPr>
          <w:r>
            <w:t>DN 937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