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Herrenhölzli 4, Magden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7853091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5360610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