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Waschraum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65028204" name="019ea75c-5b0f-74e8-8855-bd5961af72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3814293" name="019ea75c-5b0f-74e8-8855-bd5961af72c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4258282" name="019ea75c-9fb0-7132-b351-9cba34c4ff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8809258" name="019ea75c-9fb0-7132-b351-9cba34c4ff3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Waschraum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21200618" name="019ea767-00b9-7897-bf0f-4d3ef011e8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7655965" name="019ea767-00b9-7897-bf0f-4d3ef011e85d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3930972" name="019ea767-3e11-7308-9ffd-657e82c924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9967265" name="019ea767-3e11-7308-9ffd-657e82c9241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UG-EG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436089707" name="019ea776-4973-7b15-9f81-6a8c236f78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4294732" name="019ea776-4973-7b15-9f81-6a8c236f78ea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965457" name="019ea776-a4fc-7ea8-ae67-45997ca8a0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694988" name="019ea776-a4fc-7ea8-ae67-45997ca8a0f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UG-EG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7906275" name="019ea777-6d16-75bc-a8bd-472aaeab4e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81896" name="019ea777-6d16-75bc-a8bd-472aaeab4ec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8440437" name="019ea777-9a26-73a1-8fe9-09d9f42cab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9806681" name="019ea777-9a26-73a1-8fe9-09d9f42cab8e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89760775" name="019ea77c-deae-7fb8-8ce1-9f4c73c89a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0526932" name="019ea77c-deae-7fb8-8ce1-9f4c73c89acf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0247449" name="019ea77d-0069-73c3-aeaa-168875f5dd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0240407" name="019ea77d-0069-73c3-aeaa-168875f5dd4e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Mit gelblichen Kleber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0444555" name="019ea785-6f25-7c70-b6dd-b3ea4eb4e1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8841737" name="019ea785-6f25-7c70-b6dd-b3ea4eb4e1fa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4332278" name="019ea785-86f8-7eed-9c4e-ea8de76126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3406924" name="019ea785-86f8-7eed-9c4e-ea8de761264a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7160707" name="019ea786-d0fc-7a19-ac5e-9da46ae35f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6210508" name="019ea786-d0fc-7a19-ac5e-9da46ae35f4d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3511642" name="019ea787-5bc7-7b7b-b15b-44dbd705ea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1492038" name="019ea787-5bc7-7b7b-b15b-44dbd705ea7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46217326" name="019ea788-c5e7-7335-9015-9ab94ec411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7431020" name="019ea788-c5e7-7335-9015-9ab94ec4117a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8657821" name="019ea788-fdef-7fcd-9e78-4d9cd0c222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466017" name="019ea788-fdef-7fcd-9e78-4d9cd0c222f4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3319552" name="019ea793-3b8d-7a9d-88cf-2b7814567f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569176" name="019ea793-3b8d-7a9d-88cf-2b7814567fc4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4546348" name="019ea793-8ef2-7441-802f-30fda5aace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612041" name="019ea793-8ef2-7441-802f-30fda5aace7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84665826" name="019ea794-8bc7-7bcf-a3ba-fc2fd820a4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639036" name="019ea794-8bc7-7bcf-a3ba-fc2fd820a49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2549635" name="019ea794-b463-7c39-bb49-71db544d27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6830052" name="019ea794-b463-7c39-bb49-71db544d2798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783982" name="019ea796-16c5-7fa7-ba09-89d898a24e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5555775" name="019ea796-16c5-7fa7-ba09-89d898a24e0f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290777" name="019ea796-32d1-7084-a12d-bebbc476dd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2639318" name="019ea796-32d1-7084-a12d-bebbc476dde5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97314550" name="019ea7a0-6637-73c9-85cc-3bf958b412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9069811" name="019ea7a0-6637-73c9-85cc-3bf958b41262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1387016" name="019ea7a0-9f91-7455-9b76-f303ca3828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975189" name="019ea7a0-9f91-7455-9b76-f303ca3828a2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8028304" name="019ea7a1-502f-780a-8ba8-b8277141ad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8205384" name="019ea7a1-502f-780a-8ba8-b8277141ad91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5975276" name="019ea7a1-7e58-7caa-b1b4-ef60ee2993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8024680" name="019ea7a1-7e58-7caa-b1b4-ef60ee2993eb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1499867" name="019ea7a7-dd88-7f0b-a59e-73cf9aab31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0258531" name="019ea7a7-dd88-7f0b-a59e-73cf9aab313e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2663159" name="019ea7a8-0b28-7340-9736-c408296969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7936982" name="019ea7a8-0b28-7340-9736-c40829696989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45071391" name="019ea7a9-6873-784b-b012-3d676db453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1080279" name="019ea7a9-6873-784b-b012-3d676db45324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4066835" name="019ea7a9-a51e-7d37-8de6-20a9592deb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4213634" name="019ea7a9-a51e-7d37-8de6-20a9592deb28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6427896" name="019ea7aa-42f8-743b-b464-a3457d2bb0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2701063" name="019ea7aa-42f8-743b-b464-a3457d2bb0d5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2866262" name="019ea7aa-6693-7e87-8373-897632260c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9110644" name="019ea7aa-6693-7e87-8373-897632260c4e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15878427" name="019ea7b1-55d0-730f-bf9f-cf8e18fac9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2224670" name="019ea7b1-55d0-730f-bf9f-cf8e18fac995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2656271" name="019ea7b1-716e-7299-9159-10f3c49274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2964200" name="019ea7b1-716e-7299-9159-10f3c49274dc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Im Herrenhölzli 4, Magden</w:t>
          </w:r>
        </w:p>
        <w:p>
          <w:pPr>
            <w:spacing w:before="0" w:after="0"/>
          </w:pPr>
          <w:r>
            <w:t>DN 937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