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Zwinggartenstrasse 71,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555324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359312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