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951708" name="019e921f-40b4-78b3-81fe-a2df8faa33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544288" name="019e921f-40b4-78b3-81fe-a2df8faa33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6007176" name="019e921f-5b21-77f9-b1bb-ff7d869b61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291689" name="019e921f-5b21-77f9-b1bb-ff7d869b610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063493" name="019e921f-be2c-7918-8ca1-297d6d2977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37466" name="019e921f-be2c-7918-8ca1-297d6d29772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911069" name="019e921f-df13-7e23-95c8-b5307ae434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394876" name="019e921f-df13-7e23-95c8-b5307ae434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397641" name="019e9237-18f2-70f5-ba9c-bc0921942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644832" name="019e9237-18f2-70f5-ba9c-bc092194218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618091" name="019e9237-28de-7838-aeed-287ece7d95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34668" name="019e9237-28de-7838-aeed-287ece7d959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681283" name="019e9220-ddf0-72d9-887e-a9305da39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750288" name="019e9220-ddf0-72d9-887e-a9305da396f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185544" name="019e9220-ff8e-779f-8bfa-5486b080c5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067102" name="019e9220-ff8e-779f-8bfa-5486b080c5f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8306980" name="019e9221-93cb-7f5f-bcb2-04b559050b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940882" name="019e9221-93cb-7f5f-bcb2-04b559050b0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25441" name="019e9221-b15a-74e4-82e1-e8a16fe20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174347" name="019e9221-b15a-74e4-82e1-e8a16fe207a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65820" name="019e9222-c643-7cf4-9fbd-174e8db443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638326" name="019e9222-c643-7cf4-9fbd-174e8db443e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877650" name="019e9223-07e0-799b-ad84-bd0297afae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8708" name="019e9223-07e0-799b-ad84-bd0297afae5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Küche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4874785" name="019e9226-530e-7993-a57a-18f9341377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771129" name="019e9226-530e-7993-a57a-18f93413774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000193" name="019e9226-703f-7a4b-aeab-420bef5c08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305138" name="019e9226-703f-7a4b-aeab-420bef5c082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Küche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2754398" name="019e9226-f1f7-7f8f-8f8a-4309f786d6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421415" name="019e9226-f1f7-7f8f-8f8a-4309f786d66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885463" name="019e9227-2c4e-7b45-ad81-9fb6edcbb9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098731" name="019e9227-2c4e-7b45-ad81-9fb6edcbb9a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EG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620347" name="019e9228-68d9-74ad-9e0a-e405a8e7e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868570" name="019e9228-68d9-74ad-9e0a-e405a8e7e2e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225148" name="019e9228-88b1-7275-be26-ed70fa9401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274209" name="019e9228-88b1-7275-be26-ed70fa94019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822789" name="019e922b-df70-74f7-9be6-463dbc7215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158112" name="019e922b-df70-74f7-9be6-463dbc72152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954478" name="019e922c-04ea-7700-b463-2a056b8cc0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623332" name="019e922c-04ea-7700-b463-2a056b8cc0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56987" name="019e9231-bf78-73f9-940b-f12a806c5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472826" name="019e9231-bf78-73f9-940b-f12a806c566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094813" name="019e9238-e1c3-7882-8123-a7327d6c34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020200" name="019e9238-e1c3-7882-8123-a7327d6c342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271028" name="019e9233-81e6-743d-981e-28cf5612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722753" name="019e9233-81e6-743d-981e-28cf5612d75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496551" name="019e9239-37d4-73fa-a9d6-777ce8261e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150257" name="019e9239-37d4-73fa-a9d6-777ce8261ed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175727" name="019e9233-e3ea-7a1b-8bf0-8ff166b19e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185828" name="019e9233-e3ea-7a1b-8bf0-8ff166b19ef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911211" name="019e9239-78ae-7245-a410-94cc2552a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302826" name="019e9239-78ae-7245-a410-94cc2552a55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9545913" name="019e923c-a54d-7744-8f8e-0a0c7c31d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786572" name="019e923c-a54d-7744-8f8e-0a0c7c31d1e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251020" name="019e923c-be4c-709f-a87e-72df193e0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839382" name="019e923c-be4c-709f-a87e-72df193e086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120245" name="019e923d-1c8e-78a5-8dfc-09a9fb2d2f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693856" name="019e923d-1c8e-78a5-8dfc-09a9fb2d2f8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122436" name="019e923d-464f-74c6-b082-2d76b06b9a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81662" name="019e923d-464f-74c6-b082-2d76b06b9a8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Zwinggartenstrasse 71, 8600 Dübendorf</w:t>
          </w:r>
        </w:p>
        <w:p>
          <w:pPr>
            <w:spacing w:before="0" w:after="0"/>
          </w:pPr>
          <w:r>
            <w:t>948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