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 Ahornsteig 5, 6047 Horw,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970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58320237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4059135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