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263560" name="019e92a7-0d45-7533-8083-9bf9b4340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317889" name="019e92a7-0d45-7533-8083-9bf9b4340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319332" name="019e92a7-4676-705a-9031-2971fdc39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386436" name="019e92a7-4676-705a-9031-2971fdc392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242582" name="019e92ab-15fa-73d3-a654-2bba3df0c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16349" name="019e92ab-15fa-73d3-a654-2bba3df0c8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887595" name="019e92ab-651e-777a-ac98-a08ed57416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592661" name="019e92ab-651e-777a-ac98-a08ed57416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Zimmer, 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888476" name="019e92ac-00e4-7f0b-a2a3-ebedf1db13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123715" name="019e92ac-00e4-7f0b-a2a3-ebedf1db139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24102" name="019e92ac-4d1e-7001-bd2b-5f25ffbefc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298384" name="019e92ac-4d1e-7001-bd2b-5f25ffbefc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757266" name="019e92ac-f815-7d41-b943-dc03cf965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512118" name="019e92ac-f815-7d41-b943-dc03cf9658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278843" name="019e92ad-4298-75b0-8cef-9953c0c8a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324762" name="019e92ad-4298-75b0-8cef-9953c0c8a7b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697624" name="019e92ad-c8e7-7113-a654-7822d65f4c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178437" name="019e92ad-c8e7-7113-a654-7822d65f4cc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4136967" name="019e92ad-ee0e-7ad0-988b-ea7bb98d6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283737" name="019e92ad-ee0e-7ad0-988b-ea7bb98d6bc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592419" name="019e92af-557f-795c-b0a4-01f94570a0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486712" name="019e92af-557f-795c-b0a4-01f94570a07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1651172" name="019e92af-87af-72bd-abd5-47fd91a620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47371" name="019e92af-87af-72bd-abd5-47fd91a620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0682962" name="019e92b0-86ec-74c8-bb09-52151c5676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64285" name="019e92b0-86ec-74c8-bb09-52151c5676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773354" name="019e92b0-aac0-73eb-b15f-856161782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86019" name="019e92b0-aac0-73eb-b15f-85616178263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254175" name="019e92b0-fda8-787b-99a4-6560584794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100361" name="019e92b0-fda8-787b-99a4-6560584794f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241362" name="019e92b1-22a4-7c75-8d7c-bfea224a53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149890" name="019e92b1-22a4-7c75-8d7c-bfea224a53e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60560" name="019e92b2-9d9d-76fc-9037-d2f59f27ba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606093" name="019e92b2-9d9d-76fc-9037-d2f59f27bab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292885" name="019e92b3-37ad-7f56-a8fb-2875e4585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541550" name="019e92b3-37ad-7f56-a8fb-2875e45859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166221" name="019e92b3-dbac-7877-b399-501a7e63c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965559" name="019e92b3-dbac-7877-b399-501a7e63c7c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14323" name="019e92b3-f560-7017-8b0a-d2981fe38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81777" name="019e92b3-f560-7017-8b0a-d2981fe38a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740461" name="019e92b4-deeb-7cd5-aeb7-01f65c27e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228610" name="019e92b4-deeb-7cd5-aeb7-01f65c27e0e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890895" name="019e92b5-1970-7a07-81d1-f885e1eea3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404529" name="019e92b5-1970-7a07-81d1-f885e1eea30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865129" name="019e92b5-8079-724a-97d3-760fb545d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788571" name="019e92b5-8079-724a-97d3-760fb545d06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990775" name="019e92b5-ac15-7550-87a8-0dbfd26a9a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733607" name="019e92b5-ac15-7550-87a8-0dbfd26a9a0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560338" name="019e92b7-b63d-705e-a0ee-54f61796a1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261904" name="019e92b7-b63d-705e-a0ee-54f61796a1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940034" name="019e930e-c4fd-722a-a972-e02fae0732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62782" name="019e930e-c4fd-722a-a972-e02fae0732e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612766" name="019e930e-e8c6-7a6c-8e49-de6aedf58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419415" name="019e930e-e8c6-7a6c-8e49-de6aedf5824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224978" name="019e9310-16e9-7954-b801-1582608e98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102346" name="019e9310-16e9-7954-b801-1582608e982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388861" name="019e9310-383b-7ae2-bce9-cba3b5f768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219257" name="019e9310-383b-7ae2-bce9-cba3b5f768a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Ahornsteig 5, 6047 Horw, Schweiz</w:t>
          </w:r>
        </w:p>
        <w:p>
          <w:pPr>
            <w:spacing w:before="0" w:after="0"/>
          </w:pPr>
          <w:r>
            <w:t>970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