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Myrthenweg 2,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735163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73510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