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Myrthenweg 2, 7000 Chur</w:t>
          </w:r>
        </w:p>
        <w:p>
          <w:pPr>
            <w:spacing w:before="0" w:after="0"/>
          </w:pPr>
          <w:r>
            <w:t>969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