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556331" name="019e8e37-b817-7a0b-861a-a83c8e1c6c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51077" name="019e8e37-b817-7a0b-861a-a83c8e1c6ca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7437781" name="019e8e37-fb46-76b7-9546-a925e6130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736489" name="019e8e37-fb46-76b7-9546-a925e6130ff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661996" name="019e8e38-a9dc-7e97-8b09-ee1ab624fb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264116" name="019e8e38-a9dc-7e97-8b09-ee1ab624fb7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2557948" name="019e8e38-c5ea-7884-8c12-3c3b090909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570043" name="019e8e38-c5ea-7884-8c12-3c3b0909093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6800947" name="019e8e39-44e4-7d1e-be76-4188a5219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99720" name="019e8e39-44e4-7d1e-be76-4188a521947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1336156" name="019e8e39-6856-7911-9808-a732eb879c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777607" name="019e8e39-6856-7911-9808-a732eb879cf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656626" name="019e8e3a-e685-7374-aa57-303f1f08e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208512" name="019e8e3a-e685-7374-aa57-303f1f08e9c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4866136" name="019e8e3b-b621-7ca5-80fc-6d561e2fd3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023510" name="019e8e3b-b621-7ca5-80fc-6d561e2fd37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019696" name="019e8e3b-f6e6-7a6a-900a-01e67f2002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702697" name="019e8e3b-f6e6-7a6a-900a-01e67f2002f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1638500" name="019e8e3c-618e-7ce9-9216-f91d5784e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55319" name="019e8e3c-618e-7ce9-9216-f91d5784e27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49933" name="019e8e3d-8253-736b-9c94-a23a0a509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299411" name="019e8e3d-8253-736b-9c94-a23a0a509df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263899" name="019e8e3d-92f4-76f2-b613-51dd37a1be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877188" name="019e8e3d-92f4-76f2-b613-51dd37a1be8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0176802" name="019e8e3e-8300-7291-af77-7cd10c54a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645074" name="019e8e3e-8300-7291-af77-7cd10c54a46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572335" name="019e8e3e-aa3b-7391-ade5-44d6c166dc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009395" name="019e8e3e-aa3b-7391-ade5-44d6c166dc4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3929799" name="019e8e3f-028f-716f-8870-48d70cb88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582990" name="019e8e3f-028f-716f-8870-48d70cb8836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8600698" name="019e8e3f-24ad-724a-a393-68f45ababa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836027" name="019e8e3f-24ad-724a-a393-68f45ababa3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Gang/Treppenhaus</w:t>
            </w:r>
          </w:p>
          <w:p>
            <w:pPr>
              <w:spacing w:before="0" w:after="0"/>
            </w:pPr>
            <w:r>
              <w:t>UG-OG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0540974" name="019e8e40-77b6-7862-9313-3db94d5ac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057159" name="019e8e40-77b6-7862-9313-3db94d5ac8f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9686388" name="019e8e40-a25d-7a23-b4e4-9c154419a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934529" name="019e8e40-a25d-7a23-b4e4-9c154419ae5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8431596" name="019e8e57-1b07-7bb6-bb26-7ec1419869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0138" name="019e8e57-1b07-7bb6-bb26-7ec14198698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690878" name="019e8e57-43c3-7a5f-b8a7-2f5d5a930d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010014" name="019e8e57-43c3-7a5f-b8a7-2f5d5a930d1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646360" name="019e8e57-fd26-7643-8704-872b40dda9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51016" name="019e8e57-fd26-7643-8704-872b40dda92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4163482" name="019e8e58-1c98-7aea-9806-66e18838ba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016110" name="019e8e58-1c98-7aea-9806-66e18838ba7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9283596" name="019e8e58-88ad-7ee0-8732-1fa16a8fd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373305" name="019e8e58-88ad-7ee0-8732-1fa16a8fdbb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439742" name="019e8e58-9d24-7c02-a11b-c222f847f4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809656" name="019e8e58-9d24-7c02-a11b-c222f847f49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1541513" name="019e8e59-3daa-7117-9114-188e5c165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817036" name="019e8e59-3daa-7117-9114-188e5c165cc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2869757" name="019e8e59-5a6c-760a-a855-236be1a8d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584181" name="019e8e59-5a6c-760a-a855-236be1a8d43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099127" name="019e8e59-a864-7294-9164-6be6dd87ab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552809" name="019e8e59-a864-7294-9164-6be6dd87abf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391205" name="019e8e59-cdf4-7c4b-abbb-9c7a96d5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4511" name="019e8e59-cdf4-7c4b-abbb-9c7a96d5d62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729737" name="019e8e5a-12bb-72f0-8436-ddd04bf35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11142" name="019e8e5a-12bb-72f0-8436-ddd04bf3549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217000" name="019e8e5a-1aa4-7cfe-ab3a-2db4dddda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562263" name="019e8e5a-1aa4-7cfe-ab3a-2db4dddda78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267903" name="019e8e5b-4d5d-738f-8640-7a116f946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72578" name="019e8e5b-4d5d-738f-8640-7a116f946ca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082354" name="019e8e5b-67e9-7f0b-a67c-75f0a04f2f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311507" name="019e8e5b-67e9-7f0b-a67c-75f0a04f2f6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Stockwerk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300293" name="019e8e5d-1c98-7e79-860e-dfcbde8b1a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805857" name="019e8e5d-1c98-7e79-860e-dfcbde8b1a2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4806681" name="019e8e5d-3df7-76d0-8f0e-7fe6cf15a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871714" name="019e8e5d-3df7-76d0-8f0e-7fe6cf15a51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Garagenboden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5913273" name="019e8e5e-a64b-789b-ad3c-4dd454d884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64037" name="019e8e5e-a64b-789b-ad3c-4dd454d884fb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0394547" name="019e8e5e-d43e-7b66-86eb-b23727324f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051837" name="019e8e5e-d43e-7b66-86eb-b23727324f7b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>Heisswasserleitungen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1225098" name="019e8e5f-c909-77a0-a0f1-5fb9ba066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86565" name="019e8e5f-c909-77a0-a0f1-5fb9ba066f5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318913" name="019e8e5f-dbbb-7ea1-8f99-03f816bc6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630957" name="019e8e5f-dbbb-7ea1-8f99-03f816bc63f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4189755" name="019e8e78-2aee-7564-b15c-057f528f3c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073101" name="019e8e78-2aee-7564-b15c-057f528f3c7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329032" name="019e8e78-53b8-75b7-a468-c6912bc5a7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035955" name="019e8e78-53b8-75b7-a468-c6912bc5a768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Fassadensockel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778887" name="019e8e78-bffd-7722-a4b5-354cde0567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933265" name="019e8e78-bffd-7722-a4b5-354cde0567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2055552" name="019e8e79-0073-717c-a4a2-4b8ea89d98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897687" name="019e8e79-0073-717c-a4a2-4b8ea89d988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Myrthenweg 2, 7000 Chur</w:t>
          </w:r>
        </w:p>
        <w:p>
          <w:pPr>
            <w:spacing w:before="0" w:after="0"/>
          </w:pPr>
          <w:r>
            <w:t>969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