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Säntisstrasse 4, 8304 Wallisellen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889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0855684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9123788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